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41CAB">
      <w:pPr>
        <w:spacing w:before="75" w:line="285" w:lineRule="auto"/>
        <w:ind w:left="1669" w:right="1499" w:firstLine="0"/>
        <w:jc w:val="center"/>
        <w:rPr>
          <w:sz w:val="28"/>
        </w:rPr>
      </w:pPr>
      <w:bookmarkStart w:id="0" w:name="_GoBack"/>
      <w:bookmarkEnd w:id="0"/>
      <w:r>
        <w:rPr>
          <w:sz w:val="28"/>
        </w:rPr>
        <w:t>ВСЕРОССИЙСКАЯ</w:t>
      </w:r>
      <w:r>
        <w:rPr>
          <w:spacing w:val="-18"/>
          <w:sz w:val="28"/>
        </w:rPr>
        <w:t xml:space="preserve"> </w:t>
      </w:r>
      <w:r>
        <w:rPr>
          <w:sz w:val="28"/>
        </w:rPr>
        <w:t>ОЛИМПИАДА</w:t>
      </w:r>
      <w:r>
        <w:rPr>
          <w:spacing w:val="-17"/>
          <w:sz w:val="28"/>
        </w:rPr>
        <w:t xml:space="preserve"> </w:t>
      </w:r>
      <w:r>
        <w:rPr>
          <w:sz w:val="28"/>
        </w:rPr>
        <w:t>ШКОЛЬНИКОВ ПО ПРАВУ 2024–2025 уч. г.</w:t>
      </w:r>
    </w:p>
    <w:p w14:paraId="08EB7019">
      <w:pPr>
        <w:spacing w:before="0" w:line="320" w:lineRule="exact"/>
        <w:ind w:left="178" w:right="4" w:firstLine="0"/>
        <w:jc w:val="center"/>
        <w:rPr>
          <w:sz w:val="28"/>
        </w:rPr>
      </w:pPr>
      <w:r>
        <w:rPr>
          <w:sz w:val="28"/>
        </w:rPr>
        <w:t>ШКОЛЬНЫЙ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ЭТАП.</w:t>
      </w:r>
      <w:r>
        <w:rPr>
          <w:spacing w:val="-1"/>
          <w:sz w:val="28"/>
        </w:rPr>
        <w:t xml:space="preserve"> </w:t>
      </w:r>
      <w:r>
        <w:rPr>
          <w:sz w:val="28"/>
        </w:rPr>
        <w:t>11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КЛАСС.</w:t>
      </w:r>
    </w:p>
    <w:p w14:paraId="4D154C2A">
      <w:pPr>
        <w:pStyle w:val="4"/>
        <w:spacing w:before="190"/>
        <w:rPr>
          <w:b w:val="0"/>
          <w:sz w:val="20"/>
        </w:rPr>
      </w:pPr>
      <w:r>
        <w:rPr>
          <w:b w:val="0"/>
          <w:sz w:val="20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1227455</wp:posOffset>
            </wp:positionH>
            <wp:positionV relativeFrom="paragraph">
              <wp:posOffset>281940</wp:posOffset>
            </wp:positionV>
            <wp:extent cx="2618105" cy="311150"/>
            <wp:effectExtent l="0" t="0" r="0" b="0"/>
            <wp:wrapTopAndBottom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7799" cy="310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E26B67">
      <w:pPr>
        <w:pStyle w:val="4"/>
        <w:spacing w:before="88"/>
        <w:ind w:left="174" w:right="172"/>
        <w:jc w:val="center"/>
      </w:pPr>
      <w:r>
        <w:t>БЛАНК</w:t>
      </w:r>
      <w:r>
        <w:rPr>
          <w:spacing w:val="-1"/>
        </w:rPr>
        <w:t xml:space="preserve"> </w:t>
      </w:r>
      <w:r>
        <w:rPr>
          <w:spacing w:val="-2"/>
        </w:rPr>
        <w:t>ОТВЕТОВ</w:t>
      </w:r>
    </w:p>
    <w:p w14:paraId="3568C1C3">
      <w:pPr>
        <w:pStyle w:val="4"/>
        <w:spacing w:before="182"/>
        <w:ind w:left="773"/>
      </w:pPr>
      <w:r>
        <w:t>Время</w:t>
      </w:r>
      <w:r>
        <w:rPr>
          <w:spacing w:val="-2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90</w:t>
      </w:r>
      <w:r>
        <w:rPr>
          <w:spacing w:val="-3"/>
        </w:rPr>
        <w:t xml:space="preserve"> </w:t>
      </w:r>
      <w:r>
        <w:t>минут.</w:t>
      </w:r>
      <w:r>
        <w:rPr>
          <w:spacing w:val="-1"/>
        </w:rPr>
        <w:t xml:space="preserve"> </w:t>
      </w:r>
      <w:r>
        <w:t>Максимальное</w:t>
      </w:r>
      <w:r>
        <w:rPr>
          <w:spacing w:val="-3"/>
        </w:rPr>
        <w:t xml:space="preserve"> </w:t>
      </w:r>
      <w:r>
        <w:t>кол-во</w:t>
      </w:r>
      <w:r>
        <w:rPr>
          <w:spacing w:val="-2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spacing w:val="-4"/>
        </w:rPr>
        <w:t>100.</w:t>
      </w:r>
    </w:p>
    <w:p w14:paraId="507E50AE">
      <w:pPr>
        <w:pStyle w:val="4"/>
        <w:spacing w:before="0"/>
      </w:pPr>
    </w:p>
    <w:p w14:paraId="173362BC">
      <w:pPr>
        <w:pStyle w:val="4"/>
        <w:spacing w:before="42"/>
      </w:pPr>
    </w:p>
    <w:p w14:paraId="6DFE9A68">
      <w:pPr>
        <w:pStyle w:val="4"/>
        <w:spacing w:before="0"/>
        <w:ind w:left="834"/>
      </w:pPr>
      <w:r>
        <w:t>Задание</w:t>
      </w:r>
      <w:r>
        <w:rPr>
          <w:spacing w:val="-5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Укажите</w:t>
      </w:r>
      <w:r>
        <w:rPr>
          <w:spacing w:val="-4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rPr>
          <w:spacing w:val="-2"/>
        </w:rPr>
        <w:t>ответы</w:t>
      </w:r>
    </w:p>
    <w:p w14:paraId="7989A1DC">
      <w:pPr>
        <w:pStyle w:val="6"/>
        <w:numPr>
          <w:ilvl w:val="1"/>
          <w:numId w:val="1"/>
        </w:numPr>
        <w:tabs>
          <w:tab w:val="left" w:pos="846"/>
          <w:tab w:val="left" w:pos="1469"/>
          <w:tab w:val="left" w:pos="2880"/>
          <w:tab w:val="left" w:pos="3764"/>
          <w:tab w:val="left" w:pos="5666"/>
          <w:tab w:val="left" w:pos="6993"/>
          <w:tab w:val="left" w:pos="8183"/>
          <w:tab w:val="left" w:pos="8756"/>
        </w:tabs>
        <w:spacing w:before="162" w:after="0" w:line="362" w:lineRule="auto"/>
        <w:ind w:left="846" w:right="136" w:hanging="12"/>
        <w:jc w:val="left"/>
        <w:rPr>
          <w:b/>
          <w:sz w:val="28"/>
        </w:rPr>
      </w:pPr>
      <w:r>
        <w:rPr>
          <w:b/>
          <w:spacing w:val="-2"/>
          <w:sz w:val="28"/>
        </w:rPr>
        <w:t>Укажите</w:t>
      </w:r>
      <w:r>
        <w:rPr>
          <w:b/>
          <w:sz w:val="28"/>
        </w:rPr>
        <w:tab/>
      </w:r>
      <w:r>
        <w:rPr>
          <w:b/>
          <w:spacing w:val="-4"/>
          <w:sz w:val="28"/>
        </w:rPr>
        <w:t>один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правильный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вариант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ответа.</w:t>
      </w:r>
      <w:r>
        <w:rPr>
          <w:b/>
          <w:sz w:val="28"/>
        </w:rPr>
        <w:tab/>
      </w:r>
      <w:r>
        <w:rPr>
          <w:b/>
          <w:spacing w:val="-6"/>
          <w:sz w:val="28"/>
        </w:rPr>
        <w:t>За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каждый </w:t>
      </w:r>
      <w:r>
        <w:rPr>
          <w:b/>
          <w:sz w:val="28"/>
        </w:rPr>
        <w:t>правильный ответ-1 балл. Всего за задание- 15 баллов.</w:t>
      </w:r>
    </w:p>
    <w:tbl>
      <w:tblPr>
        <w:tblStyle w:val="3"/>
        <w:tblW w:w="0" w:type="auto"/>
        <w:tblInd w:w="1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9"/>
        <w:gridCol w:w="1925"/>
        <w:gridCol w:w="1929"/>
        <w:gridCol w:w="1925"/>
        <w:gridCol w:w="1929"/>
      </w:tblGrid>
      <w:tr w14:paraId="7B9A4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929" w:type="dxa"/>
          </w:tcPr>
          <w:p w14:paraId="78F628D7">
            <w:pPr>
              <w:pStyle w:val="7"/>
              <w:spacing w:line="317" w:lineRule="exact"/>
              <w:ind w:lef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925" w:type="dxa"/>
          </w:tcPr>
          <w:p w14:paraId="1840C85C">
            <w:pPr>
              <w:pStyle w:val="7"/>
              <w:spacing w:line="317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929" w:type="dxa"/>
          </w:tcPr>
          <w:p w14:paraId="17AD1D6A">
            <w:pPr>
              <w:pStyle w:val="7"/>
              <w:spacing w:line="317" w:lineRule="exact"/>
              <w:ind w:left="4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925" w:type="dxa"/>
          </w:tcPr>
          <w:p w14:paraId="2E82056D">
            <w:pPr>
              <w:pStyle w:val="7"/>
              <w:spacing w:line="317" w:lineRule="exact"/>
              <w:ind w:left="6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929" w:type="dxa"/>
          </w:tcPr>
          <w:p w14:paraId="3E362BDB">
            <w:pPr>
              <w:pStyle w:val="7"/>
              <w:spacing w:line="317" w:lineRule="exact"/>
              <w:ind w:left="4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14:paraId="71B0EB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929" w:type="dxa"/>
          </w:tcPr>
          <w:p w14:paraId="1C12BE27">
            <w:pPr>
              <w:pStyle w:val="7"/>
              <w:rPr>
                <w:sz w:val="28"/>
              </w:rPr>
            </w:pPr>
          </w:p>
        </w:tc>
        <w:tc>
          <w:tcPr>
            <w:tcW w:w="1925" w:type="dxa"/>
          </w:tcPr>
          <w:p w14:paraId="40AC0DD7">
            <w:pPr>
              <w:pStyle w:val="7"/>
              <w:rPr>
                <w:sz w:val="28"/>
              </w:rPr>
            </w:pPr>
          </w:p>
        </w:tc>
        <w:tc>
          <w:tcPr>
            <w:tcW w:w="1929" w:type="dxa"/>
          </w:tcPr>
          <w:p w14:paraId="0E75DA5D">
            <w:pPr>
              <w:pStyle w:val="7"/>
              <w:rPr>
                <w:sz w:val="28"/>
              </w:rPr>
            </w:pPr>
          </w:p>
        </w:tc>
        <w:tc>
          <w:tcPr>
            <w:tcW w:w="1925" w:type="dxa"/>
          </w:tcPr>
          <w:p w14:paraId="05FE6AB6">
            <w:pPr>
              <w:pStyle w:val="7"/>
              <w:rPr>
                <w:sz w:val="28"/>
              </w:rPr>
            </w:pPr>
          </w:p>
        </w:tc>
        <w:tc>
          <w:tcPr>
            <w:tcW w:w="1929" w:type="dxa"/>
          </w:tcPr>
          <w:p w14:paraId="427A2F9C">
            <w:pPr>
              <w:pStyle w:val="7"/>
              <w:rPr>
                <w:sz w:val="28"/>
              </w:rPr>
            </w:pPr>
          </w:p>
        </w:tc>
      </w:tr>
    </w:tbl>
    <w:p w14:paraId="49C64039">
      <w:pPr>
        <w:pStyle w:val="4"/>
        <w:spacing w:before="156"/>
      </w:pPr>
    </w:p>
    <w:p w14:paraId="1CBE6EDB">
      <w:pPr>
        <w:pStyle w:val="6"/>
        <w:numPr>
          <w:ilvl w:val="1"/>
          <w:numId w:val="1"/>
        </w:numPr>
        <w:tabs>
          <w:tab w:val="left" w:pos="1891"/>
          <w:tab w:val="left" w:pos="2490"/>
        </w:tabs>
        <w:spacing w:before="1" w:after="0" w:line="360" w:lineRule="auto"/>
        <w:ind w:left="2490" w:right="1468" w:hanging="1021"/>
        <w:jc w:val="left"/>
        <w:rPr>
          <w:b/>
          <w:sz w:val="28"/>
        </w:rPr>
      </w:pPr>
      <w:r>
        <w:rPr>
          <w:b/>
          <w:sz w:val="28"/>
        </w:rPr>
        <w:t>Укажите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несколько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правильных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вариантов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ответа. За каждый правильный ответ-2 балла.</w:t>
      </w:r>
    </w:p>
    <w:tbl>
      <w:tblPr>
        <w:tblStyle w:val="3"/>
        <w:tblW w:w="0" w:type="auto"/>
        <w:tblInd w:w="1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9"/>
        <w:gridCol w:w="1925"/>
        <w:gridCol w:w="1929"/>
        <w:gridCol w:w="1925"/>
        <w:gridCol w:w="1929"/>
      </w:tblGrid>
      <w:tr w14:paraId="233935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929" w:type="dxa"/>
          </w:tcPr>
          <w:p w14:paraId="5E157CA2">
            <w:pPr>
              <w:pStyle w:val="7"/>
              <w:spacing w:before="1"/>
              <w:ind w:lef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925" w:type="dxa"/>
          </w:tcPr>
          <w:p w14:paraId="52FFF739">
            <w:pPr>
              <w:pStyle w:val="7"/>
              <w:spacing w:before="1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929" w:type="dxa"/>
          </w:tcPr>
          <w:p w14:paraId="1E45841B">
            <w:pPr>
              <w:pStyle w:val="7"/>
              <w:spacing w:before="1"/>
              <w:ind w:left="4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925" w:type="dxa"/>
          </w:tcPr>
          <w:p w14:paraId="597C9510">
            <w:pPr>
              <w:pStyle w:val="7"/>
              <w:spacing w:before="1"/>
              <w:ind w:left="6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929" w:type="dxa"/>
          </w:tcPr>
          <w:p w14:paraId="2643A936">
            <w:pPr>
              <w:pStyle w:val="7"/>
              <w:spacing w:before="1"/>
              <w:ind w:left="4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14:paraId="202493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929" w:type="dxa"/>
          </w:tcPr>
          <w:p w14:paraId="31568500">
            <w:pPr>
              <w:pStyle w:val="7"/>
              <w:rPr>
                <w:sz w:val="28"/>
              </w:rPr>
            </w:pPr>
          </w:p>
        </w:tc>
        <w:tc>
          <w:tcPr>
            <w:tcW w:w="1925" w:type="dxa"/>
          </w:tcPr>
          <w:p w14:paraId="174037ED">
            <w:pPr>
              <w:pStyle w:val="7"/>
              <w:rPr>
                <w:sz w:val="28"/>
              </w:rPr>
            </w:pPr>
          </w:p>
        </w:tc>
        <w:tc>
          <w:tcPr>
            <w:tcW w:w="1929" w:type="dxa"/>
          </w:tcPr>
          <w:p w14:paraId="3ECDA474">
            <w:pPr>
              <w:pStyle w:val="7"/>
              <w:rPr>
                <w:sz w:val="28"/>
              </w:rPr>
            </w:pPr>
          </w:p>
        </w:tc>
        <w:tc>
          <w:tcPr>
            <w:tcW w:w="1925" w:type="dxa"/>
          </w:tcPr>
          <w:p w14:paraId="29F10281">
            <w:pPr>
              <w:pStyle w:val="7"/>
              <w:rPr>
                <w:sz w:val="28"/>
              </w:rPr>
            </w:pPr>
          </w:p>
        </w:tc>
        <w:tc>
          <w:tcPr>
            <w:tcW w:w="1929" w:type="dxa"/>
          </w:tcPr>
          <w:p w14:paraId="684A8AF0">
            <w:pPr>
              <w:pStyle w:val="7"/>
              <w:rPr>
                <w:sz w:val="28"/>
              </w:rPr>
            </w:pPr>
          </w:p>
        </w:tc>
      </w:tr>
    </w:tbl>
    <w:p w14:paraId="3720BC08">
      <w:pPr>
        <w:pStyle w:val="4"/>
        <w:spacing w:before="0"/>
      </w:pPr>
    </w:p>
    <w:p w14:paraId="7DAD061B">
      <w:pPr>
        <w:pStyle w:val="4"/>
        <w:spacing w:before="1"/>
      </w:pPr>
    </w:p>
    <w:p w14:paraId="0D2A73BD">
      <w:pPr>
        <w:pStyle w:val="6"/>
        <w:numPr>
          <w:ilvl w:val="2"/>
          <w:numId w:val="1"/>
        </w:numPr>
        <w:tabs>
          <w:tab w:val="left" w:pos="2605"/>
        </w:tabs>
        <w:spacing w:before="0" w:after="0" w:line="240" w:lineRule="auto"/>
        <w:ind w:left="2605" w:right="0" w:hanging="283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установление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соответствия.</w:t>
      </w:r>
    </w:p>
    <w:p w14:paraId="579620DF">
      <w:pPr>
        <w:pStyle w:val="4"/>
        <w:spacing w:before="0"/>
      </w:pPr>
    </w:p>
    <w:p w14:paraId="53D9F7CB">
      <w:pPr>
        <w:pStyle w:val="6"/>
        <w:numPr>
          <w:ilvl w:val="0"/>
          <w:numId w:val="2"/>
        </w:numPr>
        <w:tabs>
          <w:tab w:val="left" w:pos="849"/>
        </w:tabs>
        <w:spacing w:before="0" w:after="0" w:line="240" w:lineRule="auto"/>
        <w:ind w:left="849" w:right="0" w:hanging="708"/>
        <w:jc w:val="left"/>
        <w:rPr>
          <w:b/>
          <w:sz w:val="28"/>
        </w:rPr>
      </w:pPr>
      <w:r>
        <w:rPr>
          <w:b/>
          <w:sz w:val="28"/>
        </w:rPr>
        <w:t>Всего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задание-9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баллов.</w:t>
      </w:r>
    </w:p>
    <w:p w14:paraId="212713D8">
      <w:pPr>
        <w:pStyle w:val="4"/>
        <w:spacing w:before="89" w:after="1"/>
        <w:rPr>
          <w:sz w:val="20"/>
        </w:rPr>
      </w:pPr>
    </w:p>
    <w:tbl>
      <w:tblPr>
        <w:tblStyle w:val="3"/>
        <w:tblW w:w="0" w:type="auto"/>
        <w:tblInd w:w="1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13"/>
        <w:gridCol w:w="3209"/>
        <w:gridCol w:w="3213"/>
      </w:tblGrid>
      <w:tr w14:paraId="3D75AA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2" w:hRule="atLeast"/>
        </w:trPr>
        <w:tc>
          <w:tcPr>
            <w:tcW w:w="3213" w:type="dxa"/>
          </w:tcPr>
          <w:p w14:paraId="2D37B6D1">
            <w:pPr>
              <w:pStyle w:val="7"/>
              <w:spacing w:before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3209" w:type="dxa"/>
          </w:tcPr>
          <w:p w14:paraId="06E48136">
            <w:pPr>
              <w:pStyle w:val="7"/>
              <w:spacing w:before="1"/>
              <w:ind w:lef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3213" w:type="dxa"/>
          </w:tcPr>
          <w:p w14:paraId="42269D28">
            <w:pPr>
              <w:pStyle w:val="7"/>
              <w:spacing w:before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  <w:tr w14:paraId="0DDB1A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3213" w:type="dxa"/>
          </w:tcPr>
          <w:p w14:paraId="3256B7F9">
            <w:pPr>
              <w:pStyle w:val="7"/>
              <w:rPr>
                <w:sz w:val="28"/>
              </w:rPr>
            </w:pPr>
          </w:p>
        </w:tc>
        <w:tc>
          <w:tcPr>
            <w:tcW w:w="3209" w:type="dxa"/>
          </w:tcPr>
          <w:p w14:paraId="2A295A98">
            <w:pPr>
              <w:pStyle w:val="7"/>
              <w:rPr>
                <w:sz w:val="28"/>
              </w:rPr>
            </w:pPr>
          </w:p>
        </w:tc>
        <w:tc>
          <w:tcPr>
            <w:tcW w:w="3213" w:type="dxa"/>
          </w:tcPr>
          <w:p w14:paraId="1599C834">
            <w:pPr>
              <w:pStyle w:val="7"/>
              <w:rPr>
                <w:sz w:val="28"/>
              </w:rPr>
            </w:pPr>
          </w:p>
        </w:tc>
      </w:tr>
    </w:tbl>
    <w:p w14:paraId="2FAEE3F6">
      <w:pPr>
        <w:pStyle w:val="6"/>
        <w:numPr>
          <w:ilvl w:val="0"/>
          <w:numId w:val="2"/>
        </w:numPr>
        <w:tabs>
          <w:tab w:val="left" w:pos="519"/>
        </w:tabs>
        <w:spacing w:before="5" w:after="0" w:line="240" w:lineRule="auto"/>
        <w:ind w:left="519" w:right="0" w:hanging="210"/>
        <w:jc w:val="left"/>
        <w:rPr>
          <w:sz w:val="28"/>
        </w:rPr>
      </w:pPr>
    </w:p>
    <w:p w14:paraId="310B2655">
      <w:pPr>
        <w:pStyle w:val="4"/>
        <w:spacing w:before="6"/>
        <w:rPr>
          <w:sz w:val="13"/>
        </w:rPr>
      </w:pPr>
    </w:p>
    <w:tbl>
      <w:tblPr>
        <w:tblStyle w:val="3"/>
        <w:tblW w:w="0" w:type="auto"/>
        <w:tblInd w:w="3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33"/>
        <w:gridCol w:w="4733"/>
      </w:tblGrid>
      <w:tr w14:paraId="30ECC6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4733" w:type="dxa"/>
          </w:tcPr>
          <w:p w14:paraId="14A915EA">
            <w:pPr>
              <w:pStyle w:val="7"/>
              <w:spacing w:before="5"/>
              <w:ind w:left="10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4733" w:type="dxa"/>
          </w:tcPr>
          <w:p w14:paraId="280A3AB5">
            <w:pPr>
              <w:pStyle w:val="7"/>
              <w:spacing w:before="5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</w:tr>
      <w:tr w14:paraId="26008E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733" w:type="dxa"/>
          </w:tcPr>
          <w:p w14:paraId="003DB3CD">
            <w:pPr>
              <w:pStyle w:val="7"/>
              <w:rPr>
                <w:sz w:val="28"/>
              </w:rPr>
            </w:pPr>
          </w:p>
        </w:tc>
        <w:tc>
          <w:tcPr>
            <w:tcW w:w="4733" w:type="dxa"/>
          </w:tcPr>
          <w:p w14:paraId="367564F8">
            <w:pPr>
              <w:pStyle w:val="7"/>
              <w:rPr>
                <w:sz w:val="28"/>
              </w:rPr>
            </w:pPr>
          </w:p>
        </w:tc>
      </w:tr>
    </w:tbl>
    <w:p w14:paraId="193BFF71">
      <w:pPr>
        <w:pStyle w:val="6"/>
        <w:numPr>
          <w:ilvl w:val="0"/>
          <w:numId w:val="2"/>
        </w:numPr>
        <w:tabs>
          <w:tab w:val="left" w:pos="351"/>
        </w:tabs>
        <w:spacing w:before="5" w:after="0" w:line="240" w:lineRule="auto"/>
        <w:ind w:left="351" w:right="0" w:hanging="210"/>
        <w:jc w:val="left"/>
        <w:rPr>
          <w:sz w:val="28"/>
        </w:rPr>
      </w:pPr>
    </w:p>
    <w:p w14:paraId="64BE49BE">
      <w:pPr>
        <w:pStyle w:val="4"/>
        <w:spacing w:before="10"/>
        <w:rPr>
          <w:sz w:val="13"/>
        </w:rPr>
      </w:pPr>
    </w:p>
    <w:tbl>
      <w:tblPr>
        <w:tblStyle w:val="3"/>
        <w:tblW w:w="0" w:type="auto"/>
        <w:tblInd w:w="1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9"/>
        <w:gridCol w:w="2408"/>
        <w:gridCol w:w="2409"/>
        <w:gridCol w:w="2409"/>
      </w:tblGrid>
      <w:tr w14:paraId="1C9D44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2409" w:type="dxa"/>
          </w:tcPr>
          <w:p w14:paraId="052AF27D">
            <w:pPr>
              <w:pStyle w:val="7"/>
              <w:spacing w:before="5"/>
              <w:ind w:left="5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2408" w:type="dxa"/>
          </w:tcPr>
          <w:p w14:paraId="153AE410">
            <w:pPr>
              <w:pStyle w:val="7"/>
              <w:spacing w:before="5"/>
              <w:ind w:lef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2409" w:type="dxa"/>
          </w:tcPr>
          <w:p w14:paraId="34D83B2B">
            <w:pPr>
              <w:pStyle w:val="7"/>
              <w:spacing w:before="5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2409" w:type="dxa"/>
          </w:tcPr>
          <w:p w14:paraId="391EACA7">
            <w:pPr>
              <w:pStyle w:val="7"/>
              <w:spacing w:before="5"/>
              <w:ind w:left="5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</w:tr>
      <w:tr w14:paraId="0AFA3A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2409" w:type="dxa"/>
          </w:tcPr>
          <w:p w14:paraId="3CD53F1C">
            <w:pPr>
              <w:pStyle w:val="7"/>
              <w:rPr>
                <w:sz w:val="28"/>
              </w:rPr>
            </w:pPr>
          </w:p>
        </w:tc>
        <w:tc>
          <w:tcPr>
            <w:tcW w:w="2408" w:type="dxa"/>
          </w:tcPr>
          <w:p w14:paraId="0E1FD703">
            <w:pPr>
              <w:pStyle w:val="7"/>
              <w:rPr>
                <w:sz w:val="28"/>
              </w:rPr>
            </w:pPr>
          </w:p>
        </w:tc>
        <w:tc>
          <w:tcPr>
            <w:tcW w:w="2409" w:type="dxa"/>
          </w:tcPr>
          <w:p w14:paraId="46D99256">
            <w:pPr>
              <w:pStyle w:val="7"/>
              <w:rPr>
                <w:sz w:val="28"/>
              </w:rPr>
            </w:pPr>
          </w:p>
        </w:tc>
        <w:tc>
          <w:tcPr>
            <w:tcW w:w="2409" w:type="dxa"/>
          </w:tcPr>
          <w:p w14:paraId="79927F39">
            <w:pPr>
              <w:pStyle w:val="7"/>
              <w:rPr>
                <w:sz w:val="28"/>
              </w:rPr>
            </w:pPr>
          </w:p>
        </w:tc>
      </w:tr>
    </w:tbl>
    <w:p w14:paraId="5D4C2B31">
      <w:pPr>
        <w:pStyle w:val="7"/>
        <w:spacing w:after="0"/>
        <w:rPr>
          <w:sz w:val="28"/>
        </w:rPr>
        <w:sectPr>
          <w:type w:val="continuous"/>
          <w:pgSz w:w="11910" w:h="16840"/>
          <w:pgMar w:top="1100" w:right="425" w:bottom="280" w:left="1559" w:header="720" w:footer="720" w:gutter="0"/>
          <w:cols w:space="720" w:num="1"/>
        </w:sectPr>
      </w:pPr>
    </w:p>
    <w:p w14:paraId="175BAC54">
      <w:pPr>
        <w:pStyle w:val="6"/>
        <w:numPr>
          <w:ilvl w:val="2"/>
          <w:numId w:val="1"/>
        </w:numPr>
        <w:tabs>
          <w:tab w:val="left" w:pos="2297"/>
        </w:tabs>
        <w:spacing w:before="59" w:after="0" w:line="240" w:lineRule="auto"/>
        <w:ind w:left="2297" w:right="0" w:hanging="283"/>
        <w:jc w:val="left"/>
        <w:rPr>
          <w:b/>
          <w:sz w:val="28"/>
        </w:rPr>
      </w:pPr>
      <w:r>
        <w:rPr>
          <w:b/>
          <w:sz w:val="28"/>
        </w:rPr>
        <w:t>Задания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правовыми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понятиями.</w:t>
      </w:r>
    </w:p>
    <w:p w14:paraId="3B4F3BCE">
      <w:pPr>
        <w:pStyle w:val="4"/>
        <w:spacing w:before="162"/>
        <w:ind w:left="721"/>
      </w:pPr>
      <w:r>
        <w:t>За</w:t>
      </w:r>
      <w:r>
        <w:rPr>
          <w:spacing w:val="-3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ответ-2</w:t>
      </w:r>
      <w:r>
        <w:rPr>
          <w:spacing w:val="1"/>
        </w:rPr>
        <w:t xml:space="preserve"> </w:t>
      </w:r>
      <w:r>
        <w:t>балла.</w:t>
      </w:r>
      <w:r>
        <w:rPr>
          <w:spacing w:val="-1"/>
        </w:rPr>
        <w:t xml:space="preserve"> </w:t>
      </w:r>
      <w:r>
        <w:t>Всего</w:t>
      </w:r>
      <w:r>
        <w:rPr>
          <w:spacing w:val="-5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задание-13</w:t>
      </w:r>
      <w:r>
        <w:rPr>
          <w:spacing w:val="-2"/>
        </w:rPr>
        <w:t xml:space="preserve"> баллов.</w:t>
      </w:r>
    </w:p>
    <w:p w14:paraId="6A71DD69">
      <w:pPr>
        <w:pStyle w:val="6"/>
        <w:numPr>
          <w:ilvl w:val="3"/>
          <w:numId w:val="1"/>
        </w:numPr>
        <w:tabs>
          <w:tab w:val="left" w:pos="740"/>
        </w:tabs>
        <w:spacing w:before="162" w:after="0" w:line="360" w:lineRule="auto"/>
        <w:ind w:left="141" w:right="146" w:firstLine="0"/>
        <w:jc w:val="left"/>
        <w:rPr>
          <w:b/>
          <w:sz w:val="28"/>
        </w:rPr>
      </w:pPr>
      <w:r>
        <w:rPr>
          <w:b/>
          <w:sz w:val="28"/>
        </w:rPr>
        <w:t>Укажите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признаки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гарантии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правового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института,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 xml:space="preserve">правового </w:t>
      </w:r>
      <w:r>
        <w:rPr>
          <w:b/>
          <w:spacing w:val="-2"/>
          <w:sz w:val="28"/>
        </w:rPr>
        <w:t>термина.</w:t>
      </w:r>
    </w:p>
    <w:p w14:paraId="6BA182EB">
      <w:pPr>
        <w:pStyle w:val="6"/>
        <w:numPr>
          <w:ilvl w:val="0"/>
          <w:numId w:val="3"/>
        </w:numPr>
        <w:tabs>
          <w:tab w:val="left" w:pos="353"/>
        </w:tabs>
        <w:spacing w:before="0" w:after="0" w:line="321" w:lineRule="exact"/>
        <w:ind w:left="353" w:right="0" w:hanging="212"/>
        <w:jc w:val="left"/>
        <w:rPr>
          <w:sz w:val="28"/>
        </w:rPr>
      </w:pPr>
      <w:r>
        <w:rPr>
          <w:b/>
          <w:spacing w:val="-2"/>
          <w:sz w:val="28"/>
        </w:rPr>
        <w:t>Оптация</w:t>
      </w:r>
      <w:r>
        <w:rPr>
          <w:spacing w:val="-2"/>
          <w:sz w:val="28"/>
        </w:rPr>
        <w:t>-</w:t>
      </w:r>
    </w:p>
    <w:p w14:paraId="41F40DF6">
      <w:pPr>
        <w:pStyle w:val="4"/>
        <w:rPr>
          <w:b w:val="0"/>
          <w:sz w:val="20"/>
        </w:rPr>
      </w:pP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303530</wp:posOffset>
                </wp:positionV>
                <wp:extent cx="6045200" cy="1270"/>
                <wp:effectExtent l="0" t="0" r="0" b="0"/>
                <wp:wrapTopAndBottom/>
                <wp:docPr id="2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" o:spid="_x0000_s1026" o:spt="100" style="position:absolute;left:0pt;margin-left:85pt;margin-top:23.9pt;height:0.1pt;width:476pt;mso-position-horizontal-relative:page;mso-wrap-distance-bottom:0pt;mso-wrap-distance-top:0pt;z-index:-251656192;mso-width-relative:page;mso-height-relative:page;" filled="f" stroked="t" coordsize="6045200,1" o:gfxdata="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gfEis2AAAAAoBAAAPAAAAAAAAAAEA&#10;IAAAACIAAABkcnMvZG93bnJldi54bWxQSwECFAAUAAAACACHTuJABliG3Q8CAAB6BAAADgAAAAAA&#10;AAABACAAAAAnAQAAZHJzL2Uyb0RvYy54bWxQSwUGAAAAAAYABgBZAQAAqAUAAAAA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610870</wp:posOffset>
                </wp:positionV>
                <wp:extent cx="6045200" cy="1270"/>
                <wp:effectExtent l="0" t="0" r="0" b="0"/>
                <wp:wrapTopAndBottom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" o:spid="_x0000_s1026" o:spt="100" style="position:absolute;left:0pt;margin-left:85pt;margin-top:48.1pt;height:0.1pt;width:476pt;mso-position-horizontal-relative:page;mso-wrap-distance-bottom:0pt;mso-wrap-distance-top:0pt;z-index:-251655168;mso-width-relative:page;mso-height-relative:page;" filled="f" stroked="t" coordsize="6045200,1" o:gfxdata="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0rixydgAAAAKAQAADwAAAAAAAAAB&#10;ACAAAAAiAAAAZHJzL2Rvd25yZXYueG1sUEsBAhQAFAAAAAgAh07iQOdMK+0QAgAAegQAAA4AAAAA&#10;AAAAAQAgAAAAJwEAAGRycy9lMm9Eb2MueG1sUEsFBgAAAAAGAAYAWQEAAKkFAAAAAA=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918210</wp:posOffset>
                </wp:positionV>
                <wp:extent cx="6045200" cy="1270"/>
                <wp:effectExtent l="0" t="0" r="0" b="0"/>
                <wp:wrapTopAndBottom/>
                <wp:docPr id="4" name="Graphic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" o:spid="_x0000_s1026" o:spt="100" style="position:absolute;left:0pt;margin-left:85pt;margin-top:72.3pt;height:0.1pt;width:476pt;mso-position-horizontal-relative:page;mso-wrap-distance-bottom:0pt;mso-wrap-distance-top:0pt;z-index:-251655168;mso-width-relative:page;mso-height-relative:page;" filled="f" stroked="t" coordsize="6045200,1" o:gfxdata="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KlAot2AAAAAwBAAAPAAAAAAAAAAEA&#10;IAAAACIAAABkcnMvZG93bnJldi54bWxQSwECFAAUAAAACACHTuJAQCJofg8CAAB6BAAADgAAAAAA&#10;AAABACAAAAAnAQAAZHJzL2Uyb0RvYy54bWxQSwUGAAAAAAYABgBZAQAAqAUAAAAA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1223010</wp:posOffset>
                </wp:positionV>
                <wp:extent cx="6047105" cy="1270"/>
                <wp:effectExtent l="0" t="0" r="0" b="0"/>
                <wp:wrapTopAndBottom/>
                <wp:docPr id="5" name="Graphic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71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7105">
                              <a:moveTo>
                                <a:pt x="0" y="0"/>
                              </a:moveTo>
                              <a:lnTo>
                                <a:pt x="6046787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" o:spid="_x0000_s1026" o:spt="100" style="position:absolute;left:0pt;margin-left:85pt;margin-top:96.3pt;height:0.1pt;width:476.15pt;mso-position-horizontal-relative:page;mso-wrap-distance-bottom:0pt;mso-wrap-distance-top:0pt;z-index:-251654144;mso-width-relative:page;mso-height-relative:page;" filled="f" stroked="t" coordsize="6047105,1" o:gfxdata="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Sr5FT2QAAAAwBAAAPAAAA&#10;AAAAAAEAIAAAACIAAABkcnMvZG93bnJldi54bWxQSwECFAAUAAAACACHTuJAPbBNBBQCAAB6BAAA&#10;DgAAAAAAAAABACAAAAAoAQAAZHJzL2Uyb0RvYy54bWxQSwUGAAAAAAYABgBZAQAArgUAAAAA&#10;" path="m0,0l6046787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1530350</wp:posOffset>
                </wp:positionV>
                <wp:extent cx="6045200" cy="1270"/>
                <wp:effectExtent l="0" t="0" r="0" b="0"/>
                <wp:wrapTopAndBottom/>
                <wp:docPr id="6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" o:spid="_x0000_s1026" o:spt="100" style="position:absolute;left:0pt;margin-left:85pt;margin-top:120.5pt;height:0.1pt;width:476pt;mso-position-horizontal-relative:page;mso-wrap-distance-bottom:0pt;mso-wrap-distance-top:0pt;z-index:-251654144;mso-width-relative:page;mso-height-relative:page;" filled="f" stroked="t" coordsize="6045200,1" o:gfxdata="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BZqiV2AAAAAwBAAAPAAAAAAAAAAEA&#10;IAAAACIAAABkcnMvZG93bnJldi54bWxQSwECFAAUAAAACACHTuJAggsyHw8CAAB6BAAADgAAAAAA&#10;AAABACAAAAAnAQAAZHJzL2Uyb0RvYy54bWxQSwUGAAAAAAYABgBZAQAAqAUAAAAA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1837690</wp:posOffset>
                </wp:positionV>
                <wp:extent cx="6045200" cy="1270"/>
                <wp:effectExtent l="0" t="0" r="0" b="0"/>
                <wp:wrapTopAndBottom/>
                <wp:docPr id="7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" o:spid="_x0000_s1026" o:spt="100" style="position:absolute;left:0pt;margin-left:85pt;margin-top:144.7pt;height:0.1pt;width:476pt;mso-position-horizontal-relative:page;mso-wrap-distance-bottom:0pt;mso-wrap-distance-top:0pt;z-index:-251653120;mso-width-relative:page;mso-height-relative:page;" filled="f" stroked="t" coordsize="6045200,1" o:gfxdata="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HzYiT7aAAAADAEAAA8AAAAAAAAA&#10;AQAgAAAAIgAAAGRycy9kb3ducmV2LnhtbFBLAQIUABQAAAAIAIdO4kBjH58vDwIAAHoEAAAOAAAA&#10;AAAAAAEAIAAAACkBAABkcnMvZTJvRG9jLnhtbFBLBQYAAAAABgAGAFkBAACqBQAAAAA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6A3AAAEE">
      <w:pPr>
        <w:pStyle w:val="4"/>
        <w:rPr>
          <w:b w:val="0"/>
          <w:sz w:val="20"/>
        </w:rPr>
      </w:pPr>
    </w:p>
    <w:p w14:paraId="0097B967">
      <w:pPr>
        <w:pStyle w:val="4"/>
        <w:rPr>
          <w:b w:val="0"/>
          <w:sz w:val="20"/>
        </w:rPr>
      </w:pPr>
    </w:p>
    <w:p w14:paraId="4E939D1B">
      <w:pPr>
        <w:pStyle w:val="4"/>
        <w:spacing w:before="220"/>
        <w:rPr>
          <w:b w:val="0"/>
          <w:sz w:val="20"/>
        </w:rPr>
      </w:pPr>
    </w:p>
    <w:p w14:paraId="66D3250E">
      <w:pPr>
        <w:pStyle w:val="4"/>
        <w:rPr>
          <w:b w:val="0"/>
          <w:sz w:val="20"/>
        </w:rPr>
      </w:pPr>
    </w:p>
    <w:p w14:paraId="728550C3">
      <w:pPr>
        <w:pStyle w:val="4"/>
        <w:rPr>
          <w:b w:val="0"/>
          <w:sz w:val="20"/>
        </w:rPr>
      </w:pPr>
    </w:p>
    <w:p w14:paraId="097F9DD8">
      <w:pPr>
        <w:spacing w:before="162"/>
        <w:ind w:left="9661" w:right="0" w:firstLine="0"/>
        <w:jc w:val="left"/>
        <w:rPr>
          <w:sz w:val="28"/>
        </w:rPr>
      </w:pPr>
      <w:r>
        <w:rPr>
          <w:spacing w:val="-10"/>
          <w:sz w:val="28"/>
        </w:rPr>
        <w:t>.</w:t>
      </w:r>
    </w:p>
    <w:p w14:paraId="15768AD0">
      <w:pPr>
        <w:pStyle w:val="4"/>
        <w:spacing w:before="0" w:line="20" w:lineRule="exact"/>
        <w:ind w:left="141"/>
        <w:rPr>
          <w:b w:val="0"/>
          <w:sz w:val="2"/>
        </w:rPr>
      </w:pPr>
      <w:r>
        <w:rPr>
          <w:b w:val="0"/>
          <w:sz w:val="2"/>
        </w:rPr>
        <mc:AlternateContent>
          <mc:Choice Requires="wpg">
            <w:drawing>
              <wp:inline distT="0" distB="0" distL="0" distR="0">
                <wp:extent cx="6045200" cy="7620"/>
                <wp:effectExtent l="9525" t="0" r="3175" b="1905"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5200" cy="7620"/>
                          <a:chOff x="0" y="0"/>
                          <a:chExt cx="6045200" cy="762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3608"/>
                            <a:ext cx="6045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45200">
                                <a:moveTo>
                                  <a:pt x="0" y="0"/>
                                </a:moveTo>
                                <a:lnTo>
                                  <a:pt x="6045200" y="0"/>
                                </a:lnTo>
                              </a:path>
                            </a:pathLst>
                          </a:custGeom>
                          <a:ln w="721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" o:spid="_x0000_s1026" o:spt="203" style="height:0.6pt;width:476pt;" coordsize="6045200,7620" o:gfxdata="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kB&#10;weDTAAAAAwEAAA8AAAAAAAAAAQAgAAAAIgAAAGRycy9kb3ducmV2LnhtbFBLAQIUABQAAAAIAIdO&#10;4kA2Z9a1YQIAAKcFAAAOAAAAAAAAAAEAIAAAACIBAABkcnMvZTJvRG9jLnhtbFBLBQYAAAAABgAG&#10;AFkBAAD1BQAAAAA=&#10;">
                <o:lock v:ext="edit" aspectratio="f"/>
                <v:shape id="Graphic 9" o:spid="_x0000_s1026" o:spt="100" style="position:absolute;left:0;top:3608;height:1270;width:6045200;" filled="f" stroked="t" coordsize="6045200,1" o:gfxdata="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p+l5L4A&#10;AADaAAAADwAAAAAAAAABACAAAAAiAAAAZHJzL2Rvd25yZXYueG1sUEsBAhQAFAAAAAgAh07iQDMv&#10;BZ47AAAAOQAAABAAAAAAAAAAAQAgAAAADQEAAGRycy9zaGFwZXhtbC54bWxQSwUGAAAAAAYABgBb&#10;AQAAtwMAAAAA&#10;" path="m0,0l6045200,0e">
                  <v:fill on="f" focussize="0,0"/>
                  <v:stroke weight="0.568267716535433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79564B78">
      <w:pPr>
        <w:pStyle w:val="6"/>
        <w:numPr>
          <w:ilvl w:val="0"/>
          <w:numId w:val="3"/>
        </w:numPr>
        <w:tabs>
          <w:tab w:val="left" w:pos="353"/>
        </w:tabs>
        <w:spacing w:before="138" w:after="0" w:line="240" w:lineRule="auto"/>
        <w:ind w:left="353" w:right="0" w:hanging="212"/>
        <w:jc w:val="left"/>
        <w:rPr>
          <w:sz w:val="28"/>
        </w:rPr>
      </w:pPr>
      <w:r>
        <w:rPr>
          <w:b/>
          <w:spacing w:val="-2"/>
          <w:sz w:val="28"/>
        </w:rPr>
        <w:t>Вменяемость</w:t>
      </w:r>
      <w:r>
        <w:rPr>
          <w:spacing w:val="-2"/>
          <w:sz w:val="28"/>
        </w:rPr>
        <w:t>-</w:t>
      </w:r>
    </w:p>
    <w:p w14:paraId="3598E1FD">
      <w:pPr>
        <w:pStyle w:val="4"/>
        <w:rPr>
          <w:b w:val="0"/>
          <w:sz w:val="20"/>
        </w:rPr>
      </w:pP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303530</wp:posOffset>
                </wp:positionV>
                <wp:extent cx="6046470" cy="1270"/>
                <wp:effectExtent l="0" t="0" r="0" b="0"/>
                <wp:wrapTopAndBottom/>
                <wp:docPr id="10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64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6470">
                              <a:moveTo>
                                <a:pt x="0" y="0"/>
                              </a:moveTo>
                              <a:lnTo>
                                <a:pt x="6045898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0" o:spid="_x0000_s1026" o:spt="100" style="position:absolute;left:0pt;margin-left:85pt;margin-top:23.9pt;height:0.1pt;width:476.1pt;mso-position-horizontal-relative:page;mso-wrap-distance-bottom:0pt;mso-wrap-distance-top:0pt;z-index:-251652096;mso-width-relative:page;mso-height-relative:page;" filled="f" stroked="t" coordsize="6046470,1" o:gfxdata="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LiSZP9gAAAAKAQAADwAAAAAA&#10;AAABACAAAAAiAAAAZHJzL2Rvd25yZXYueG1sUEsBAhQAFAAAAAgAh07iQJbyo7MTAgAAfAQAAA4A&#10;AAAAAAAAAQAgAAAAJwEAAGRycy9lMm9Eb2MueG1sUEsFBgAAAAAGAAYAWQEAAKwFAAAAAA==&#10;" path="m0,0l6045898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610870</wp:posOffset>
                </wp:positionV>
                <wp:extent cx="6045200" cy="1270"/>
                <wp:effectExtent l="0" t="0" r="0" b="0"/>
                <wp:wrapTopAndBottom/>
                <wp:docPr id="11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1" o:spid="_x0000_s1026" o:spt="100" style="position:absolute;left:0pt;margin-left:85pt;margin-top:48.1pt;height:0.1pt;width:476pt;mso-position-horizontal-relative:page;mso-wrap-distance-bottom:0pt;mso-wrap-distance-top:0pt;z-index:-251652096;mso-width-relative:page;mso-height-relative:page;" filled="f" stroked="t" coordsize="6045200,1" o:gfxdata="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0rixydgAAAAKAQAADwAAAAAAAAAB&#10;ACAAAAAiAAAAZHJzL2Rvd25yZXYueG1sUEsBAhQAFAAAAAgAh07iQMVf750QAgAAfAQAAA4AAAAA&#10;AAAAAQAgAAAAJwEAAGRycy9lMm9Eb2MueG1sUEsFBgAAAAAGAAYAWQEAAKkFAAAAAA=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918210</wp:posOffset>
                </wp:positionV>
                <wp:extent cx="6045200" cy="1270"/>
                <wp:effectExtent l="0" t="0" r="0" b="0"/>
                <wp:wrapTopAndBottom/>
                <wp:docPr id="12" name="Graphic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2" o:spid="_x0000_s1026" o:spt="100" style="position:absolute;left:0pt;margin-left:85pt;margin-top:72.3pt;height:0.1pt;width:476pt;mso-position-horizontal-relative:page;mso-wrap-distance-bottom:0pt;mso-wrap-distance-top:0pt;z-index:-251651072;mso-width-relative:page;mso-height-relative:page;" filled="f" stroked="t" coordsize="6045200,1" o:gfxdata="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CpQKLdgAAAAMAQAADwAAAAAAAAAB&#10;ACAAAAAiAAAAZHJzL2Rvd25yZXYueG1sUEsBAhQAFAAAAAgAh07iQIgtoD8QAgAAfAQAAA4AAAAA&#10;AAAAAQAgAAAAJwEAAGRycy9lMm9Eb2MueG1sUEsFBgAAAAAGAAYAWQEAAKkFAAAAAA=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1223010</wp:posOffset>
                </wp:positionV>
                <wp:extent cx="6045200" cy="1270"/>
                <wp:effectExtent l="0" t="0" r="0" b="0"/>
                <wp:wrapTopAndBottom/>
                <wp:docPr id="13" name="Graphic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3" o:spid="_x0000_s1026" o:spt="100" style="position:absolute;left:0pt;margin-left:85pt;margin-top:96.3pt;height:0.1pt;width:476pt;mso-position-horizontal-relative:page;mso-wrap-distance-bottom:0pt;mso-wrap-distance-top:0pt;z-index:-251651072;mso-width-relative:page;mso-height-relative:page;" filled="f" stroked="t" coordsize="6045200,1" o:gfxdata="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XOgJeNgAAAAMAQAADwAAAAAAAAAB&#10;ACAAAAAiAAAAZHJzL2Rvd25yZXYueG1sUEsBAhQAFAAAAAgAh07iQLMDZV4QAgAAfAQAAA4AAAAA&#10;AAAAAQAgAAAAJwEAAGRycy9lMm9Eb2MueG1sUEsFBgAAAAAGAAYAWQEAAKkFAAAAAA=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1530350</wp:posOffset>
                </wp:positionV>
                <wp:extent cx="6045200" cy="1270"/>
                <wp:effectExtent l="0" t="0" r="0" b="0"/>
                <wp:wrapTopAndBottom/>
                <wp:docPr id="14" name="Graphic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137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4" o:spid="_x0000_s1026" o:spt="100" style="position:absolute;left:0pt;margin-left:85pt;margin-top:120.5pt;height:0.1pt;width:476pt;mso-position-horizontal-relative:page;mso-wrap-distance-bottom:0pt;mso-wrap-distance-top:0pt;z-index:-251650048;mso-width-relative:page;mso-height-relative:page;" filled="f" stroked="t" coordsize="6045200,1" o:gfxdata="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BZqiV2AAAAAwBAAAPAAAA&#10;AAAAAAEAIAAAACIAAABkcnMvZG93bnJldi54bWxQSwECFAAUAAAACACHTuJAEs9TphUCAAB8BAAA&#10;DgAAAAAAAAABACAAAAAnAQAAZHJzL2Uyb0RvYy54bWxQSwUGAAAAAAYABgBZAQAArgUAAAAA&#10;" path="m0,0l6045137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1838325</wp:posOffset>
                </wp:positionV>
                <wp:extent cx="6045200" cy="1270"/>
                <wp:effectExtent l="0" t="0" r="0" b="0"/>
                <wp:wrapTopAndBottom/>
                <wp:docPr id="15" name="Graphic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5" o:spid="_x0000_s1026" o:spt="100" style="position:absolute;left:0pt;margin-left:85pt;margin-top:144.75pt;height:0.1pt;width:476pt;mso-position-horizontal-relative:page;mso-wrap-distance-bottom:0pt;mso-wrap-distance-top:0pt;z-index:-251650048;mso-width-relative:page;mso-height-relative:page;" filled="f" stroked="t" coordsize="6045200,1" o:gfxdata="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GpeNk2gAAAAwBAAAPAAAAAAAA&#10;AAEAIAAAACIAAABkcnMvZG93bnJldi54bWxQSwECFAAUAAAACACHTuJAaOGKwRACAAB8BAAADgAA&#10;AAAAAAABACAAAAApAQAAZHJzL2Uyb0RvYy54bWxQSwUGAAAAAAYABgBZAQAAqwUAAAAA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2145665</wp:posOffset>
                </wp:positionV>
                <wp:extent cx="6045200" cy="1270"/>
                <wp:effectExtent l="0" t="0" r="0" b="0"/>
                <wp:wrapTopAndBottom/>
                <wp:docPr id="16" name="Graphic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6" o:spid="_x0000_s1026" o:spt="100" style="position:absolute;left:0pt;margin-left:85pt;margin-top:168.95pt;height:0.1pt;width:476pt;mso-position-horizontal-relative:page;mso-wrap-distance-bottom:0pt;mso-wrap-distance-top:0pt;z-index:-251649024;mso-width-relative:page;mso-height-relative:page;" filled="f" stroked="t" coordsize="6045200,1" o:gfxdata="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xtAnk2gAAAAwBAAAPAAAAAAAA&#10;AAEAIAAAACIAAABkcnMvZG93bnJldi54bWxQSwECFAAUAAAACACHTuJAJZPFYxACAAB8BAAADgAA&#10;AAAAAAABACAAAAApAQAAZHJzL2Uyb0RvYy54bWxQSwUGAAAAAAYABgBZAQAAqwUAAAAA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2450465</wp:posOffset>
                </wp:positionV>
                <wp:extent cx="6047105" cy="1270"/>
                <wp:effectExtent l="0" t="0" r="0" b="0"/>
                <wp:wrapTopAndBottom/>
                <wp:docPr id="17" name="Graphic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71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7105">
                              <a:moveTo>
                                <a:pt x="0" y="0"/>
                              </a:moveTo>
                              <a:lnTo>
                                <a:pt x="6046787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7" o:spid="_x0000_s1026" o:spt="100" style="position:absolute;left:0pt;margin-left:85pt;margin-top:192.95pt;height:0.1pt;width:476.15pt;mso-position-horizontal-relative:page;mso-wrap-distance-bottom:0pt;mso-wrap-distance-top:0pt;z-index:-251649024;mso-width-relative:page;mso-height-relative:page;" filled="f" stroked="t" coordsize="6047105,1" o:gfxdata="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oFVhF2QAAAAwBAAAPAAAA&#10;AAAAAAEAIAAAACIAAABkcnMvZG93bnJldi54bWxQSwECFAAUAAAACACHTuJAgjuISBQCAAB8BAAA&#10;DgAAAAAAAAABACAAAAAoAQAAZHJzL2Uyb0RvYy54bWxQSwUGAAAAAAYABgBZAQAArgUAAAAA&#10;" path="m0,0l6046787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64911727">
      <w:pPr>
        <w:pStyle w:val="4"/>
        <w:rPr>
          <w:b w:val="0"/>
          <w:sz w:val="20"/>
        </w:rPr>
      </w:pPr>
    </w:p>
    <w:p w14:paraId="41787718">
      <w:pPr>
        <w:pStyle w:val="4"/>
        <w:rPr>
          <w:b w:val="0"/>
          <w:sz w:val="20"/>
        </w:rPr>
      </w:pPr>
    </w:p>
    <w:p w14:paraId="3ED74512">
      <w:pPr>
        <w:pStyle w:val="4"/>
        <w:spacing w:before="220"/>
        <w:rPr>
          <w:b w:val="0"/>
          <w:sz w:val="20"/>
        </w:rPr>
      </w:pPr>
    </w:p>
    <w:p w14:paraId="60C35DF9">
      <w:pPr>
        <w:pStyle w:val="4"/>
        <w:rPr>
          <w:b w:val="0"/>
          <w:sz w:val="20"/>
        </w:rPr>
      </w:pPr>
    </w:p>
    <w:p w14:paraId="7DA63609">
      <w:pPr>
        <w:pStyle w:val="4"/>
        <w:rPr>
          <w:b w:val="0"/>
          <w:sz w:val="20"/>
        </w:rPr>
      </w:pPr>
    </w:p>
    <w:p w14:paraId="37F7A5AF">
      <w:pPr>
        <w:pStyle w:val="4"/>
        <w:rPr>
          <w:b w:val="0"/>
          <w:sz w:val="20"/>
        </w:rPr>
      </w:pPr>
    </w:p>
    <w:p w14:paraId="051EF68F">
      <w:pPr>
        <w:pStyle w:val="4"/>
        <w:spacing w:before="220"/>
        <w:rPr>
          <w:b w:val="0"/>
          <w:sz w:val="20"/>
        </w:rPr>
      </w:pPr>
    </w:p>
    <w:p w14:paraId="3D77708B">
      <w:pPr>
        <w:spacing w:before="162"/>
        <w:ind w:left="0" w:right="190" w:firstLine="0"/>
        <w:jc w:val="right"/>
        <w:rPr>
          <w:sz w:val="28"/>
        </w:rPr>
      </w:pPr>
      <w:r>
        <w:rPr>
          <w:spacing w:val="-10"/>
          <w:sz w:val="28"/>
        </w:rPr>
        <w:t>.</w:t>
      </w:r>
    </w:p>
    <w:p w14:paraId="7D63081A">
      <w:pPr>
        <w:pStyle w:val="4"/>
        <w:spacing w:before="0" w:line="20" w:lineRule="exact"/>
        <w:ind w:left="141"/>
        <w:rPr>
          <w:b w:val="0"/>
          <w:sz w:val="2"/>
        </w:rPr>
      </w:pPr>
      <w:r>
        <w:rPr>
          <w:b w:val="0"/>
          <w:sz w:val="2"/>
        </w:rPr>
        <mc:AlternateContent>
          <mc:Choice Requires="wpg">
            <w:drawing>
              <wp:inline distT="0" distB="0" distL="0" distR="0">
                <wp:extent cx="6045200" cy="7620"/>
                <wp:effectExtent l="9525" t="0" r="3175" b="1905"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5200" cy="7620"/>
                          <a:chOff x="0" y="0"/>
                          <a:chExt cx="6045200" cy="7620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0" y="3608"/>
                            <a:ext cx="6045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45200">
                                <a:moveTo>
                                  <a:pt x="0" y="0"/>
                                </a:moveTo>
                                <a:lnTo>
                                  <a:pt x="6045200" y="0"/>
                                </a:lnTo>
                              </a:path>
                            </a:pathLst>
                          </a:custGeom>
                          <a:ln w="721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8" o:spid="_x0000_s1026" o:spt="203" style="height:0.6pt;width:476pt;" coordsize="6045200,7620" o:gfxdata="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6QHB4NMAAAADAQAADwAAAAAAAAABACAAAAAiAAAAZHJzL2Rvd25yZXYueG1sUEsBAhQAFAAAAAgA&#10;h07iQEr7rpFjAgAAqwUAAA4AAAAAAAAAAQAgAAAAIgEAAGRycy9lMm9Eb2MueG1sUEsFBgAAAAAG&#10;AAYAWQEAAPcFAAAAAA==&#10;">
                <o:lock v:ext="edit" aspectratio="f"/>
                <v:shape id="Graphic 19" o:spid="_x0000_s1026" o:spt="100" style="position:absolute;left:0;top:3608;height:1270;width:6045200;" filled="f" stroked="t" coordsize="6045200,1" o:gfxdata="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hnqC28AAAA&#10;2wAAAA8AAAAAAAAAAQAgAAAAIgAAAGRycy9kb3ducmV2LnhtbFBLAQIUABQAAAAIAIdO4kAzLwWe&#10;OwAAADkAAAAQAAAAAAAAAAEAIAAAAAsBAABkcnMvc2hhcGV4bWwueG1sUEsFBgAAAAAGAAYAWwEA&#10;ALUDAAAAAA==&#10;" path="m0,0l6045200,0e">
                  <v:fill on="f" focussize="0,0"/>
                  <v:stroke weight="0.568267716535433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1CE6E1C0">
      <w:pPr>
        <w:pStyle w:val="4"/>
        <w:spacing w:after="0" w:line="20" w:lineRule="exact"/>
        <w:rPr>
          <w:b w:val="0"/>
          <w:sz w:val="2"/>
        </w:rPr>
        <w:sectPr>
          <w:pgSz w:w="11910" w:h="16840"/>
          <w:pgMar w:top="1060" w:right="425" w:bottom="280" w:left="1559" w:header="720" w:footer="720" w:gutter="0"/>
          <w:cols w:space="720" w:num="1"/>
        </w:sectPr>
      </w:pPr>
    </w:p>
    <w:p w14:paraId="657E1B42">
      <w:pPr>
        <w:pStyle w:val="6"/>
        <w:numPr>
          <w:ilvl w:val="3"/>
          <w:numId w:val="1"/>
        </w:numPr>
        <w:tabs>
          <w:tab w:val="left" w:pos="727"/>
        </w:tabs>
        <w:spacing w:before="59" w:after="0" w:line="360" w:lineRule="auto"/>
        <w:ind w:left="141" w:right="141" w:firstLine="0"/>
        <w:jc w:val="left"/>
        <w:rPr>
          <w:b/>
          <w:sz w:val="28"/>
        </w:rPr>
      </w:pPr>
      <w:r>
        <w:rPr>
          <w:b/>
          <w:sz w:val="28"/>
        </w:rPr>
        <w:t>Определения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правовых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терминов.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каждый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ответ-3</w:t>
      </w:r>
      <w:r>
        <w:rPr>
          <w:b/>
          <w:spacing w:val="80"/>
          <w:sz w:val="28"/>
        </w:rPr>
        <w:t xml:space="preserve"> </w:t>
      </w:r>
      <w:r>
        <w:rPr>
          <w:b/>
          <w:spacing w:val="-2"/>
          <w:sz w:val="28"/>
        </w:rPr>
        <w:t>балла.</w:t>
      </w:r>
    </w:p>
    <w:p w14:paraId="768E2AEA">
      <w:pPr>
        <w:pStyle w:val="6"/>
        <w:numPr>
          <w:ilvl w:val="0"/>
          <w:numId w:val="4"/>
        </w:numPr>
        <w:tabs>
          <w:tab w:val="left" w:pos="472"/>
        </w:tabs>
        <w:spacing w:before="2" w:after="0" w:line="360" w:lineRule="auto"/>
        <w:ind w:left="141" w:right="140" w:firstLine="0"/>
        <w:jc w:val="left"/>
        <w:rPr>
          <w:sz w:val="28"/>
        </w:rPr>
      </w:pP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40"/>
          <w:sz w:val="28"/>
        </w:rPr>
        <w:t xml:space="preserve"> </w:t>
      </w:r>
      <w:r>
        <w:rPr>
          <w:sz w:val="28"/>
        </w:rPr>
        <w:t>права</w:t>
      </w:r>
      <w:r>
        <w:rPr>
          <w:spacing w:val="40"/>
          <w:sz w:val="28"/>
        </w:rPr>
        <w:t xml:space="preserve"> </w:t>
      </w:r>
      <w:r>
        <w:rPr>
          <w:sz w:val="28"/>
        </w:rPr>
        <w:t>структурный</w:t>
      </w:r>
      <w:r>
        <w:rPr>
          <w:spacing w:val="40"/>
          <w:sz w:val="28"/>
        </w:rPr>
        <w:t xml:space="preserve"> </w:t>
      </w:r>
      <w:r>
        <w:fldChar w:fldCharType="begin"/>
      </w:r>
      <w:r>
        <w:instrText xml:space="preserve"> HYPERLINK "https://ru.wiktionary.org/wiki/%D1%8D%D0%BB%D0%B5%D0%BC%D0%B5%D0%BD%D1%82" \h </w:instrText>
      </w:r>
      <w:r>
        <w:fldChar w:fldCharType="separate"/>
      </w:r>
      <w:r>
        <w:rPr>
          <w:sz w:val="28"/>
        </w:rPr>
        <w:t>элемент</w:t>
      </w:r>
      <w:r>
        <w:rPr>
          <w:sz w:val="28"/>
        </w:rPr>
        <w:fldChar w:fldCharType="end"/>
      </w:r>
      <w:r>
        <w:rPr>
          <w:spacing w:val="40"/>
          <w:sz w:val="28"/>
        </w:rPr>
        <w:t xml:space="preserve"> </w:t>
      </w:r>
      <w:r>
        <w:rPr>
          <w:sz w:val="28"/>
        </w:rPr>
        <w:t>нормы</w:t>
      </w:r>
      <w:r>
        <w:rPr>
          <w:spacing w:val="40"/>
          <w:sz w:val="28"/>
        </w:rPr>
        <w:t xml:space="preserve"> </w:t>
      </w:r>
      <w:r>
        <w:rPr>
          <w:sz w:val="28"/>
        </w:rPr>
        <w:t>права,</w:t>
      </w:r>
      <w:r>
        <w:rPr>
          <w:spacing w:val="40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40"/>
          <w:sz w:val="28"/>
        </w:rPr>
        <w:t xml:space="preserve"> </w:t>
      </w:r>
      <w:r>
        <w:rPr>
          <w:sz w:val="28"/>
        </w:rPr>
        <w:t>указывает</w:t>
      </w:r>
      <w:r>
        <w:rPr>
          <w:spacing w:val="40"/>
          <w:sz w:val="28"/>
        </w:rPr>
        <w:t xml:space="preserve"> </w:t>
      </w:r>
      <w:r>
        <w:rPr>
          <w:sz w:val="28"/>
        </w:rPr>
        <w:t>на условия ее действия.</w:t>
      </w:r>
    </w:p>
    <w:p w14:paraId="3CB701E2">
      <w:pPr>
        <w:tabs>
          <w:tab w:val="left" w:pos="9729"/>
        </w:tabs>
        <w:spacing w:before="0" w:line="321" w:lineRule="exact"/>
        <w:ind w:left="141" w:right="0" w:firstLine="0"/>
        <w:jc w:val="left"/>
        <w:rPr>
          <w:sz w:val="28"/>
        </w:rPr>
      </w:pPr>
      <w:r>
        <w:rPr>
          <w:spacing w:val="-2"/>
          <w:sz w:val="28"/>
        </w:rPr>
        <w:t>Ответ</w:t>
      </w:r>
      <w:r>
        <w:rPr>
          <w:sz w:val="28"/>
          <w:u w:val="single"/>
        </w:rPr>
        <w:tab/>
      </w:r>
    </w:p>
    <w:p w14:paraId="384E5AFF">
      <w:pPr>
        <w:spacing w:before="162"/>
        <w:ind w:left="0" w:right="189" w:firstLine="0"/>
        <w:jc w:val="right"/>
        <w:rPr>
          <w:sz w:val="28"/>
        </w:rPr>
      </w:pPr>
      <w:r>
        <w:rPr>
          <w:spacing w:val="-10"/>
          <w:sz w:val="28"/>
        </w:rPr>
        <w:t>.</w:t>
      </w:r>
    </w:p>
    <w:p w14:paraId="1704BB74">
      <w:pPr>
        <w:pStyle w:val="4"/>
        <w:spacing w:before="0" w:line="20" w:lineRule="exact"/>
        <w:ind w:left="141"/>
        <w:rPr>
          <w:b w:val="0"/>
          <w:sz w:val="2"/>
        </w:rPr>
      </w:pPr>
      <w:r>
        <w:rPr>
          <w:b w:val="0"/>
          <w:sz w:val="2"/>
        </w:rPr>
        <mc:AlternateContent>
          <mc:Choice Requires="wpg">
            <w:drawing>
              <wp:inline distT="0" distB="0" distL="0" distR="0">
                <wp:extent cx="6046470" cy="7620"/>
                <wp:effectExtent l="9525" t="0" r="1904" b="1905"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6470" cy="7620"/>
                          <a:chOff x="0" y="0"/>
                          <a:chExt cx="6046470" cy="7620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0" y="3608"/>
                            <a:ext cx="60464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46470">
                                <a:moveTo>
                                  <a:pt x="0" y="0"/>
                                </a:moveTo>
                                <a:lnTo>
                                  <a:pt x="6045898" y="0"/>
                                </a:lnTo>
                              </a:path>
                            </a:pathLst>
                          </a:custGeom>
                          <a:ln w="721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0" o:spid="_x0000_s1026" o:spt="203" style="height:0.6pt;width:476.1pt;" coordsize="6046470,7620" o:gfxdata="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GSov11AAAAAMBAAAPAAAAAAAAAAEAIAAAACIAAABkcnMvZG93bnJldi54bWxQSwECFAAU&#10;AAAACACHTuJAa6lU+WcCAACrBQAADgAAAAAAAAABACAAAAAjAQAAZHJzL2Uyb0RvYy54bWxQSwUG&#10;AAAAAAYABgBZAQAA/AUAAAAA&#10;">
                <o:lock v:ext="edit" aspectratio="f"/>
                <v:shape id="Graphic 21" o:spid="_x0000_s1026" o:spt="100" style="position:absolute;left:0;top:3608;height:1270;width:6046470;" filled="f" stroked="t" coordsize="6046470,1" o:gfxdata="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xYL6vQAA&#10;ANsAAAAPAAAAAAAAAAEAIAAAACIAAABkcnMvZG93bnJldi54bWxQSwECFAAUAAAACACHTuJAMy8F&#10;njsAAAA5AAAAEAAAAAAAAAABACAAAAAMAQAAZHJzL3NoYXBleG1sLnhtbFBLBQYAAAAABgAGAFsB&#10;AAC2AwAAAAA=&#10;" path="m0,0l6045898,0e">
                  <v:fill on="f" focussize="0,0"/>
                  <v:stroke weight="0.568267716535433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19BF46AF">
      <w:pPr>
        <w:pStyle w:val="6"/>
        <w:numPr>
          <w:ilvl w:val="0"/>
          <w:numId w:val="4"/>
        </w:numPr>
        <w:tabs>
          <w:tab w:val="left" w:pos="649"/>
        </w:tabs>
        <w:spacing w:before="142" w:after="0" w:line="360" w:lineRule="auto"/>
        <w:ind w:left="141" w:right="140" w:firstLine="0"/>
        <w:jc w:val="both"/>
        <w:rPr>
          <w:sz w:val="28"/>
        </w:rPr>
      </w:pPr>
      <w:r>
        <w:rPr>
          <w:sz w:val="28"/>
        </w:rPr>
        <w:t>Независимая вневедомственная проверка бухгалтерской отчетности, платежно-расчетной документации, налоговых деклараций и других финансовых обязательств экономического субъекта.</w:t>
      </w:r>
    </w:p>
    <w:p w14:paraId="3DFB0A2C">
      <w:pPr>
        <w:tabs>
          <w:tab w:val="left" w:pos="9731"/>
        </w:tabs>
        <w:spacing w:before="0" w:line="321" w:lineRule="exact"/>
        <w:ind w:left="141" w:right="0" w:firstLine="0"/>
        <w:jc w:val="left"/>
        <w:rPr>
          <w:sz w:val="28"/>
        </w:rPr>
      </w:pPr>
      <w:r>
        <w:rPr>
          <w:spacing w:val="-2"/>
          <w:sz w:val="28"/>
        </w:rPr>
        <w:t>Ответ</w:t>
      </w:r>
      <w:r>
        <w:rPr>
          <w:sz w:val="28"/>
          <w:u w:val="single"/>
        </w:rPr>
        <w:tab/>
      </w:r>
    </w:p>
    <w:p w14:paraId="29E70050">
      <w:pPr>
        <w:pStyle w:val="4"/>
        <w:rPr>
          <w:b w:val="0"/>
          <w:sz w:val="20"/>
        </w:rPr>
      </w:pP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848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303530</wp:posOffset>
                </wp:positionV>
                <wp:extent cx="6045200" cy="1270"/>
                <wp:effectExtent l="0" t="0" r="0" b="0"/>
                <wp:wrapTopAndBottom/>
                <wp:docPr id="22" name="Graphic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2" o:spid="_x0000_s1026" o:spt="100" style="position:absolute;left:0pt;margin-left:85pt;margin-top:23.9pt;height:0.1pt;width:476pt;mso-position-horizontal-relative:page;mso-wrap-distance-bottom:0pt;mso-wrap-distance-top:0pt;z-index:-251648000;mso-width-relative:page;mso-height-relative:page;" filled="f" stroked="t" coordsize="6045200,1" o:gfxdata="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IHxIrNgAAAAKAQAADwAAAAAAAAAB&#10;ACAAAAAiAAAAZHJzL2Rvd25yZXYueG1sUEsBAhQAFAAAAAgAh07iQNdfbzcQAgAAfAQAAA4AAAAA&#10;AAAAAQAgAAAAJwEAAGRycy9lMm9Eb2MueG1sUEsFBgAAAAAGAAYAWQEAAKkFAAAAAA=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5D978B8C">
      <w:pPr>
        <w:spacing w:before="162"/>
        <w:ind w:left="0" w:right="190" w:firstLine="0"/>
        <w:jc w:val="right"/>
        <w:rPr>
          <w:sz w:val="28"/>
        </w:rPr>
      </w:pPr>
      <w:r>
        <w:rPr>
          <w:spacing w:val="-10"/>
          <w:sz w:val="28"/>
        </w:rPr>
        <w:t>.</w:t>
      </w:r>
    </w:p>
    <w:p w14:paraId="5E82EB97">
      <w:pPr>
        <w:pStyle w:val="4"/>
        <w:spacing w:before="0" w:line="20" w:lineRule="exact"/>
        <w:ind w:left="141"/>
        <w:rPr>
          <w:b w:val="0"/>
          <w:sz w:val="2"/>
        </w:rPr>
      </w:pPr>
      <w:r>
        <w:rPr>
          <w:b w:val="0"/>
          <w:sz w:val="2"/>
        </w:rPr>
        <mc:AlternateContent>
          <mc:Choice Requires="wpg">
            <w:drawing>
              <wp:inline distT="0" distB="0" distL="0" distR="0">
                <wp:extent cx="6045200" cy="7620"/>
                <wp:effectExtent l="9525" t="0" r="3175" b="1905"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5200" cy="7620"/>
                          <a:chOff x="0" y="0"/>
                          <a:chExt cx="6045200" cy="7620"/>
                        </a:xfrm>
                      </wpg:grpSpPr>
                      <wps:wsp>
                        <wps:cNvPr id="24" name="Graphic 24"/>
                        <wps:cNvSpPr/>
                        <wps:spPr>
                          <a:xfrm>
                            <a:off x="0" y="3608"/>
                            <a:ext cx="6045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45200">
                                <a:moveTo>
                                  <a:pt x="0" y="0"/>
                                </a:moveTo>
                                <a:lnTo>
                                  <a:pt x="6045200" y="0"/>
                                </a:lnTo>
                              </a:path>
                            </a:pathLst>
                          </a:custGeom>
                          <a:ln w="721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3" o:spid="_x0000_s1026" o:spt="203" style="height:0.6pt;width:476pt;" coordsize="6045200,7620" o:gfxdata="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6QHB4NMAAAADAQAADwAAAAAAAAABACAAAAAiAAAAZHJzL2Rvd25yZXYueG1sUEsBAhQAFAAAAAgA&#10;h07iQLkSSt1jAgAAqwUAAA4AAAAAAAAAAQAgAAAAIgEAAGRycy9lMm9Eb2MueG1sUEsFBgAAAAAG&#10;AAYAWQEAAPcFAAAAAA==&#10;">
                <o:lock v:ext="edit" aspectratio="f"/>
                <v:shape id="Graphic 24" o:spid="_x0000_s1026" o:spt="100" style="position:absolute;left:0;top:3608;height:1270;width:6045200;" filled="f" stroked="t" coordsize="6045200,1" o:gfxdata="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gKzQ6/&#10;AAAA2wAAAA8AAAAAAAAAAQAgAAAAIgAAAGRycy9kb3ducmV2LnhtbFBLAQIUABQAAAAIAIdO4kAz&#10;LwWeOwAAADkAAAAQAAAAAAAAAAEAIAAAAA4BAABkcnMvc2hhcGV4bWwueG1sUEsFBgAAAAAGAAYA&#10;WwEAALgDAAAAAA==&#10;" path="m0,0l6045200,0e">
                  <v:fill on="f" focussize="0,0"/>
                  <v:stroke weight="0.568267716535433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6B607FA2">
      <w:pPr>
        <w:pStyle w:val="4"/>
        <w:spacing w:before="300"/>
        <w:rPr>
          <w:b w:val="0"/>
        </w:rPr>
      </w:pPr>
    </w:p>
    <w:p w14:paraId="034D2807">
      <w:pPr>
        <w:pStyle w:val="6"/>
        <w:numPr>
          <w:ilvl w:val="3"/>
          <w:numId w:val="1"/>
        </w:numPr>
        <w:tabs>
          <w:tab w:val="left" w:pos="631"/>
        </w:tabs>
        <w:spacing w:before="0" w:after="0" w:line="240" w:lineRule="auto"/>
        <w:ind w:left="631" w:right="0" w:hanging="490"/>
        <w:jc w:val="both"/>
        <w:rPr>
          <w:b/>
          <w:sz w:val="28"/>
        </w:rPr>
      </w:pPr>
      <w:r>
        <w:rPr>
          <w:b/>
          <w:sz w:val="28"/>
        </w:rPr>
        <w:t>Замена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выделенного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тексте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фрагмента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правовым</w:t>
      </w:r>
    </w:p>
    <w:p w14:paraId="0CF89092">
      <w:pPr>
        <w:spacing w:before="162" w:line="360" w:lineRule="auto"/>
        <w:ind w:left="141" w:right="137" w:firstLine="0"/>
        <w:jc w:val="both"/>
        <w:rPr>
          <w:sz w:val="28"/>
        </w:rPr>
      </w:pPr>
      <w:r>
        <w:rPr>
          <w:b/>
          <w:sz w:val="28"/>
        </w:rPr>
        <w:t>Совершение умышленного преступления лицами, имеющими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судимость за ранее совершенные умышленные преступления имеет </w:t>
      </w:r>
      <w:r>
        <w:rPr>
          <w:sz w:val="28"/>
        </w:rPr>
        <w:t>повышенную общественную опасность, оказывая негативное влияние на лиц с девиантным поведением, особенно на молодежь, является индикатором эффективности уголовной политики, реализации уголовно-правовых отношений, социального здоровья общества.</w:t>
      </w:r>
    </w:p>
    <w:p w14:paraId="2FE71A94">
      <w:pPr>
        <w:tabs>
          <w:tab w:val="left" w:pos="9730"/>
        </w:tabs>
        <w:spacing w:before="0" w:line="321" w:lineRule="exact"/>
        <w:ind w:left="141" w:right="0" w:firstLine="0"/>
        <w:jc w:val="left"/>
        <w:rPr>
          <w:sz w:val="28"/>
        </w:rPr>
      </w:pPr>
      <w:r>
        <w:rPr>
          <w:spacing w:val="-2"/>
          <w:sz w:val="28"/>
        </w:rPr>
        <w:t>Ответ</w:t>
      </w:r>
      <w:r>
        <w:rPr>
          <w:sz w:val="28"/>
          <w:u w:val="single"/>
        </w:rPr>
        <w:tab/>
      </w:r>
    </w:p>
    <w:p w14:paraId="4962248B">
      <w:pPr>
        <w:pStyle w:val="4"/>
        <w:spacing w:before="89"/>
        <w:rPr>
          <w:b w:val="0"/>
          <w:sz w:val="20"/>
        </w:rPr>
      </w:pP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217805</wp:posOffset>
                </wp:positionV>
                <wp:extent cx="6045200" cy="1270"/>
                <wp:effectExtent l="0" t="0" r="0" b="0"/>
                <wp:wrapTopAndBottom/>
                <wp:docPr id="25" name="Graphic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5" o:spid="_x0000_s1026" o:spt="100" style="position:absolute;left:0pt;margin-left:85pt;margin-top:17.15pt;height:0.1pt;width:476pt;mso-position-horizontal-relative:page;mso-wrap-distance-bottom:0pt;mso-wrap-distance-top:0pt;z-index:-251646976;mso-width-relative:page;mso-height-relative:page;" filled="f" stroked="t" coordsize="6045200,1" o:gfxdata="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7s8tHZAAAACgEAAA8AAAAAAAAA&#10;AQAgAAAAIgAAAGRycy9kb3ducmV2LnhtbFBLAQIUABQAAAAIAIdO4kA3k0XJEAIAAHwEAAAOAAAA&#10;AAAAAAEAIAAAACgBAABkcnMvZTJvRG9jLnhtbFBLBQYAAAAABgAGAFkBAACqBQAAAAA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438785</wp:posOffset>
                </wp:positionV>
                <wp:extent cx="6046470" cy="1270"/>
                <wp:effectExtent l="0" t="0" r="0" b="0"/>
                <wp:wrapTopAndBottom/>
                <wp:docPr id="26" name="Graphic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64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6470">
                              <a:moveTo>
                                <a:pt x="0" y="0"/>
                              </a:moveTo>
                              <a:lnTo>
                                <a:pt x="6045898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6" o:spid="_x0000_s1026" o:spt="100" style="position:absolute;left:0pt;margin-left:85pt;margin-top:34.55pt;height:0.1pt;width:476.1pt;mso-position-horizontal-relative:page;mso-wrap-distance-bottom:0pt;mso-wrap-distance-top:0pt;z-index:-251646976;mso-width-relative:page;mso-height-relative:page;" filled="f" stroked="t" coordsize="6046470,1" o:gfxdata="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fPmfDYAAAACgEAAA8AAAAA&#10;AAAAAQAgAAAAIgAAAGRycy9kb3ducmV2LnhtbFBLAQIUABQAAAAIAIdO4kASYoMkFAIAAHwEAAAO&#10;AAAAAAAAAAEAIAAAACcBAABkcnMvZTJvRG9jLnhtbFBLBQYAAAAABgAGAFkBAACtBQAAAAA=&#10;" path="m0,0l6045898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14D26EE2">
      <w:pPr>
        <w:pStyle w:val="4"/>
        <w:spacing w:before="88"/>
        <w:rPr>
          <w:b w:val="0"/>
          <w:sz w:val="20"/>
        </w:rPr>
      </w:pPr>
    </w:p>
    <w:p w14:paraId="249469EE">
      <w:pPr>
        <w:spacing w:before="26"/>
        <w:ind w:left="0" w:right="190" w:firstLine="0"/>
        <w:jc w:val="right"/>
        <w:rPr>
          <w:sz w:val="28"/>
        </w:rPr>
      </w:pPr>
      <w:r>
        <w:rPr>
          <w:spacing w:val="-10"/>
          <w:sz w:val="28"/>
        </w:rPr>
        <w:t>.</w:t>
      </w:r>
    </w:p>
    <w:p w14:paraId="5C193EEB">
      <w:pPr>
        <w:pStyle w:val="4"/>
        <w:spacing w:before="0" w:line="20" w:lineRule="exact"/>
        <w:ind w:left="141"/>
        <w:rPr>
          <w:b w:val="0"/>
          <w:sz w:val="2"/>
        </w:rPr>
      </w:pPr>
      <w:r>
        <w:rPr>
          <w:b w:val="0"/>
          <w:sz w:val="2"/>
        </w:rPr>
        <mc:AlternateContent>
          <mc:Choice Requires="wpg">
            <w:drawing>
              <wp:inline distT="0" distB="0" distL="0" distR="0">
                <wp:extent cx="6045200" cy="7620"/>
                <wp:effectExtent l="9525" t="0" r="3175" b="1905"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5200" cy="7620"/>
                          <a:chOff x="0" y="0"/>
                          <a:chExt cx="6045200" cy="7620"/>
                        </a:xfrm>
                      </wpg:grpSpPr>
                      <wps:wsp>
                        <wps:cNvPr id="28" name="Graphic 28"/>
                        <wps:cNvSpPr/>
                        <wps:spPr>
                          <a:xfrm>
                            <a:off x="0" y="3608"/>
                            <a:ext cx="6045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45200">
                                <a:moveTo>
                                  <a:pt x="0" y="0"/>
                                </a:moveTo>
                                <a:lnTo>
                                  <a:pt x="6045200" y="0"/>
                                </a:lnTo>
                              </a:path>
                            </a:pathLst>
                          </a:custGeom>
                          <a:ln w="721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7" o:spid="_x0000_s1026" o:spt="203" style="height:0.6pt;width:476pt;" coordsize="6045200,7620" o:gfxdata="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OkBweDTAAAAAwEAAA8AAAAAAAAAAQAgAAAAIgAAAGRycy9kb3ducmV2LnhtbFBLAQIUABQAAAAI&#10;AIdO4kBX7t3wZAIAAKsFAAAOAAAAAAAAAAEAIAAAACIBAABkcnMvZTJvRG9jLnhtbFBLBQYAAAAA&#10;BgAGAFkBAAD4BQAAAAA=&#10;">
                <o:lock v:ext="edit" aspectratio="f"/>
                <v:shape id="Graphic 28" o:spid="_x0000_s1026" o:spt="100" style="position:absolute;left:0;top:3608;height:1270;width:6045200;" filled="f" stroked="t" coordsize="6045200,1" o:gfxdata="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R8cLvQAA&#10;ANsAAAAPAAAAAAAAAAEAIAAAACIAAABkcnMvZG93bnJldi54bWxQSwECFAAUAAAACACHTuJAMy8F&#10;njsAAAA5AAAAEAAAAAAAAAABACAAAAAMAQAAZHJzL3NoYXBleG1sLnhtbFBLBQYAAAAABgAGAFsB&#10;AAC2AwAAAAA=&#10;" path="m0,0l6045200,0e">
                  <v:fill on="f" focussize="0,0"/>
                  <v:stroke weight="0.568267716535433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1C2D2892">
      <w:pPr>
        <w:pStyle w:val="4"/>
        <w:spacing w:after="0" w:line="20" w:lineRule="exact"/>
        <w:rPr>
          <w:b w:val="0"/>
          <w:sz w:val="2"/>
        </w:rPr>
        <w:sectPr>
          <w:pgSz w:w="11910" w:h="16840"/>
          <w:pgMar w:top="1060" w:right="425" w:bottom="280" w:left="1559" w:header="720" w:footer="720" w:gutter="0"/>
          <w:cols w:space="720" w:num="1"/>
        </w:sectPr>
      </w:pPr>
    </w:p>
    <w:p w14:paraId="4B3E9979">
      <w:pPr>
        <w:pStyle w:val="6"/>
        <w:numPr>
          <w:ilvl w:val="2"/>
          <w:numId w:val="1"/>
        </w:numPr>
        <w:tabs>
          <w:tab w:val="left" w:pos="620"/>
        </w:tabs>
        <w:spacing w:before="59" w:after="0" w:line="240" w:lineRule="auto"/>
        <w:ind w:left="620" w:right="0" w:hanging="211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правовыми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текстами.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Всего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задание-13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баллов.</w:t>
      </w:r>
    </w:p>
    <w:p w14:paraId="3A077FFF">
      <w:pPr>
        <w:pStyle w:val="6"/>
        <w:numPr>
          <w:ilvl w:val="3"/>
          <w:numId w:val="1"/>
        </w:numPr>
        <w:tabs>
          <w:tab w:val="left" w:pos="849"/>
          <w:tab w:val="left" w:pos="2624"/>
          <w:tab w:val="left" w:pos="4719"/>
          <w:tab w:val="left" w:pos="5591"/>
          <w:tab w:val="left" w:pos="6050"/>
          <w:tab w:val="left" w:pos="8365"/>
          <w:tab w:val="left" w:pos="8816"/>
        </w:tabs>
        <w:spacing w:before="162" w:after="0" w:line="360" w:lineRule="auto"/>
        <w:ind w:left="141" w:right="141" w:firstLine="0"/>
        <w:jc w:val="left"/>
        <w:rPr>
          <w:b/>
          <w:sz w:val="28"/>
        </w:rPr>
      </w:pPr>
      <w:r>
        <w:rPr>
          <w:b/>
          <w:spacing w:val="-2"/>
          <w:sz w:val="28"/>
        </w:rPr>
        <w:t>Заполнение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пропущенных</w:t>
      </w:r>
      <w:r>
        <w:rPr>
          <w:b/>
          <w:sz w:val="28"/>
        </w:rPr>
        <w:tab/>
      </w:r>
      <w:r>
        <w:rPr>
          <w:b/>
          <w:spacing w:val="-4"/>
          <w:sz w:val="28"/>
        </w:rPr>
        <w:t>слов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и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словосочетаний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в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текстах </w:t>
      </w:r>
      <w:r>
        <w:rPr>
          <w:b/>
          <w:sz w:val="28"/>
        </w:rPr>
        <w:t>нормативных правовых актов</w:t>
      </w:r>
      <w:r>
        <w:rPr>
          <w:sz w:val="28"/>
        </w:rPr>
        <w:t xml:space="preserve">. </w:t>
      </w:r>
      <w:r>
        <w:rPr>
          <w:b/>
          <w:sz w:val="28"/>
        </w:rPr>
        <w:t>За правильно решённое задание-3 балла.</w:t>
      </w:r>
    </w:p>
    <w:p w14:paraId="1ECC2C9D">
      <w:pPr>
        <w:tabs>
          <w:tab w:val="left" w:pos="9593"/>
        </w:tabs>
        <w:spacing w:before="2"/>
        <w:ind w:left="141" w:right="0" w:firstLine="0"/>
        <w:jc w:val="left"/>
        <w:rPr>
          <w:sz w:val="28"/>
        </w:rPr>
      </w:pPr>
      <w:r>
        <w:rPr>
          <w:spacing w:val="-5"/>
          <w:sz w:val="28"/>
        </w:rPr>
        <w:t>1.</w:t>
      </w:r>
      <w:r>
        <w:rPr>
          <w:sz w:val="28"/>
        </w:rPr>
        <w:tab/>
      </w:r>
      <w:r>
        <w:rPr>
          <w:spacing w:val="-10"/>
          <w:sz w:val="28"/>
        </w:rPr>
        <w:t>;</w:t>
      </w:r>
    </w:p>
    <w:p w14:paraId="49779E19">
      <w:pPr>
        <w:pStyle w:val="4"/>
        <w:spacing w:before="0" w:line="20" w:lineRule="exact"/>
        <w:ind w:left="353"/>
        <w:rPr>
          <w:b w:val="0"/>
          <w:sz w:val="2"/>
        </w:rPr>
      </w:pPr>
      <w:r>
        <w:rPr>
          <w:b w:val="0"/>
          <w:sz w:val="2"/>
        </w:rPr>
        <mc:AlternateContent>
          <mc:Choice Requires="wpg">
            <w:drawing>
              <wp:inline distT="0" distB="0" distL="0" distR="0">
                <wp:extent cx="5867400" cy="7620"/>
                <wp:effectExtent l="9525" t="0" r="0" b="1905"/>
                <wp:docPr id="29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7620"/>
                          <a:chOff x="0" y="0"/>
                          <a:chExt cx="5867400" cy="7620"/>
                        </a:xfrm>
                      </wpg:grpSpPr>
                      <wps:wsp>
                        <wps:cNvPr id="30" name="Graphic 30"/>
                        <wps:cNvSpPr/>
                        <wps:spPr>
                          <a:xfrm>
                            <a:off x="0" y="3608"/>
                            <a:ext cx="5867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7400">
                                <a:moveTo>
                                  <a:pt x="0" y="0"/>
                                </a:moveTo>
                                <a:lnTo>
                                  <a:pt x="5867400" y="0"/>
                                </a:lnTo>
                              </a:path>
                            </a:pathLst>
                          </a:custGeom>
                          <a:ln w="721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9" o:spid="_x0000_s1026" o:spt="203" style="height:0.6pt;width:462pt;" coordsize="5867400,7620" o:gfxdata="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9r5FY1AAAAAMBAAAPAAAAAAAAAAEAIAAAACIAAABkcnMvZG93bnJldi54bWxQSwECFAAUAAAA&#10;CACHTuJAZbA0x2QCAACrBQAADgAAAAAAAAABACAAAAAjAQAAZHJzL2Uyb0RvYy54bWxQSwUGAAAA&#10;AAYABgBZAQAA+QUAAAAA&#10;">
                <o:lock v:ext="edit" aspectratio="f"/>
                <v:shape id="Graphic 30" o:spid="_x0000_s1026" o:spt="100" style="position:absolute;left:0;top:3608;height:1270;width:5867400;" filled="f" stroked="t" coordsize="5867400,1" o:gfxdata="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IMn6KugAAANsA&#10;AAAPAAAAAAAAAAEAIAAAACIAAABkcnMvZG93bnJldi54bWxQSwECFAAUAAAACACHTuJAMy8FnjsA&#10;AAA5AAAAEAAAAAAAAAABACAAAAAJAQAAZHJzL3NoYXBleG1sLnhtbFBLBQYAAAAABgAGAFsBAACz&#10;AwAAAAA=&#10;" path="m0,0l5867400,0e">
                  <v:fill on="f" focussize="0,0"/>
                  <v:stroke weight="0.568267716535433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6A1B0571">
      <w:pPr>
        <w:tabs>
          <w:tab w:val="left" w:pos="9593"/>
        </w:tabs>
        <w:spacing w:before="138"/>
        <w:ind w:left="141" w:right="0" w:firstLine="0"/>
        <w:jc w:val="left"/>
        <w:rPr>
          <w:sz w:val="28"/>
        </w:rPr>
      </w:pPr>
      <w:r>
        <w:rPr>
          <w:spacing w:val="-5"/>
          <w:sz w:val="28"/>
        </w:rPr>
        <w:t>2.</w:t>
      </w:r>
      <w:r>
        <w:rPr>
          <w:sz w:val="28"/>
        </w:rPr>
        <w:tab/>
      </w:r>
      <w:r>
        <w:rPr>
          <w:spacing w:val="-10"/>
          <w:sz w:val="28"/>
        </w:rPr>
        <w:t>;</w:t>
      </w:r>
    </w:p>
    <w:p w14:paraId="3479C235">
      <w:pPr>
        <w:pStyle w:val="4"/>
        <w:spacing w:before="0" w:line="20" w:lineRule="exact"/>
        <w:ind w:left="353"/>
        <w:rPr>
          <w:b w:val="0"/>
          <w:sz w:val="2"/>
        </w:rPr>
      </w:pPr>
      <w:r>
        <w:rPr>
          <w:b w:val="0"/>
          <w:sz w:val="2"/>
        </w:rPr>
        <mc:AlternateContent>
          <mc:Choice Requires="wpg">
            <w:drawing>
              <wp:inline distT="0" distB="0" distL="0" distR="0">
                <wp:extent cx="5867400" cy="7620"/>
                <wp:effectExtent l="9525" t="0" r="0" b="1905"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7620"/>
                          <a:chOff x="0" y="0"/>
                          <a:chExt cx="5867400" cy="7620"/>
                        </a:xfrm>
                      </wpg:grpSpPr>
                      <wps:wsp>
                        <wps:cNvPr id="32" name="Graphic 32"/>
                        <wps:cNvSpPr/>
                        <wps:spPr>
                          <a:xfrm>
                            <a:off x="0" y="3608"/>
                            <a:ext cx="5867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7400">
                                <a:moveTo>
                                  <a:pt x="0" y="0"/>
                                </a:moveTo>
                                <a:lnTo>
                                  <a:pt x="5867400" y="0"/>
                                </a:lnTo>
                              </a:path>
                            </a:pathLst>
                          </a:custGeom>
                          <a:ln w="721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1" o:spid="_x0000_s1026" o:spt="203" style="height:0.6pt;width:462pt;" coordsize="5867400,7620" o:gfxdata="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H2vkVjUAAAAAwEAAA8AAAAAAAAAAQAgAAAAIgAAAGRycy9kb3ducmV2LnhtbFBLAQIUABQAAAAI&#10;AIdO4kC0gOiUYwIAAKsFAAAOAAAAAAAAAAEAIAAAACMBAABkcnMvZTJvRG9jLnhtbFBLBQYAAAAA&#10;BgAGAFkBAAD4BQAAAAA=&#10;">
                <o:lock v:ext="edit" aspectratio="f"/>
                <v:shape id="Graphic 32" o:spid="_x0000_s1026" o:spt="100" style="position:absolute;left:0;top:3608;height:1270;width:5867400;" filled="f" stroked="t" coordsize="5867400,1" o:gfxdata="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esRWa8AAAA&#10;2wAAAA8AAAAAAAAAAQAgAAAAIgAAAGRycy9kb3ducmV2LnhtbFBLAQIUABQAAAAIAIdO4kAzLwWe&#10;OwAAADkAAAAQAAAAAAAAAAEAIAAAAAsBAABkcnMvc2hhcGV4bWwueG1sUEsFBgAAAAAGAAYAWwEA&#10;ALUDAAAAAA==&#10;" path="m0,0l5867400,0e">
                  <v:fill on="f" focussize="0,0"/>
                  <v:stroke weight="0.568267716535433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3E6F003D">
      <w:pPr>
        <w:pStyle w:val="6"/>
        <w:numPr>
          <w:ilvl w:val="0"/>
          <w:numId w:val="3"/>
        </w:numPr>
        <w:tabs>
          <w:tab w:val="left" w:pos="9595"/>
        </w:tabs>
        <w:spacing w:before="142" w:after="0" w:line="240" w:lineRule="auto"/>
        <w:ind w:left="9595" w:right="0" w:hanging="9454"/>
        <w:jc w:val="both"/>
        <w:rPr>
          <w:sz w:val="28"/>
        </w:rPr>
      </w:pPr>
      <w:r>
        <w:rPr>
          <w:spacing w:val="-10"/>
          <w:sz w:val="28"/>
        </w:rPr>
        <w:t>.</w:t>
      </w:r>
    </w:p>
    <w:p w14:paraId="0D1DD52A">
      <w:pPr>
        <w:pStyle w:val="4"/>
        <w:spacing w:before="0" w:line="20" w:lineRule="exact"/>
        <w:ind w:left="353"/>
        <w:rPr>
          <w:b w:val="0"/>
          <w:sz w:val="2"/>
        </w:rPr>
      </w:pPr>
      <w:r>
        <w:rPr>
          <w:b w:val="0"/>
          <w:sz w:val="2"/>
        </w:rPr>
        <mc:AlternateContent>
          <mc:Choice Requires="wpg">
            <w:drawing>
              <wp:inline distT="0" distB="0" distL="0" distR="0">
                <wp:extent cx="5869305" cy="7620"/>
                <wp:effectExtent l="9525" t="0" r="0" b="1905"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9305" cy="7620"/>
                          <a:chOff x="0" y="0"/>
                          <a:chExt cx="5869305" cy="7620"/>
                        </a:xfrm>
                      </wpg:grpSpPr>
                      <wps:wsp>
                        <wps:cNvPr id="34" name="Graphic 34"/>
                        <wps:cNvSpPr/>
                        <wps:spPr>
                          <a:xfrm>
                            <a:off x="0" y="3608"/>
                            <a:ext cx="58693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9305">
                                <a:moveTo>
                                  <a:pt x="0" y="0"/>
                                </a:moveTo>
                                <a:lnTo>
                                  <a:pt x="5868936" y="0"/>
                                </a:lnTo>
                              </a:path>
                            </a:pathLst>
                          </a:custGeom>
                          <a:ln w="721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3" o:spid="_x0000_s1026" o:spt="203" style="height:0.6pt;width:462.15pt;" coordsize="5869305,7620" o:gfxdata="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VCxqrUAAAAAwEAAA8AAAAAAAAAAQAgAAAAIgAAAGRycy9kb3ducmV2LnhtbFBLAQIU&#10;ABQAAAAIAIdO4kAV7iD1aQIAAKsFAAAOAAAAAAAAAAEAIAAAACMBAABkcnMvZTJvRG9jLnhtbFBL&#10;BQYAAAAABgAGAFkBAAD+BQAAAAA=&#10;">
                <o:lock v:ext="edit" aspectratio="f"/>
                <v:shape id="Graphic 34" o:spid="_x0000_s1026" o:spt="100" style="position:absolute;left:0;top:3608;height:1270;width:5869305;" filled="f" stroked="t" coordsize="5869305,1" o:gfxdata="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6w99L4A&#10;AADbAAAADwAAAAAAAAABACAAAAAiAAAAZHJzL2Rvd25yZXYueG1sUEsBAhQAFAAAAAgAh07iQDMv&#10;BZ47AAAAOQAAABAAAAAAAAAAAQAgAAAADQEAAGRycy9zaGFwZXhtbC54bWxQSwUGAAAAAAYABgBb&#10;AQAAtwMAAAAA&#10;" path="m0,0l5868936,0e">
                  <v:fill on="f" focussize="0,0"/>
                  <v:stroke weight="0.568267716535433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2CF49F51">
      <w:pPr>
        <w:pStyle w:val="6"/>
        <w:numPr>
          <w:ilvl w:val="0"/>
          <w:numId w:val="5"/>
        </w:numPr>
        <w:tabs>
          <w:tab w:val="left" w:pos="604"/>
          <w:tab w:val="left" w:pos="7948"/>
        </w:tabs>
        <w:spacing w:before="142" w:after="0" w:line="360" w:lineRule="auto"/>
        <w:ind w:left="141" w:right="134" w:firstLine="0"/>
        <w:jc w:val="both"/>
        <w:rPr>
          <w:b/>
          <w:sz w:val="28"/>
        </w:rPr>
      </w:pPr>
      <w:r>
        <w:rPr>
          <w:sz w:val="28"/>
        </w:rPr>
        <w:t>Не допускается осуществление гражданских прав исключительно с намерением</w:t>
      </w:r>
      <w:r>
        <w:rPr>
          <w:spacing w:val="-9"/>
          <w:sz w:val="28"/>
        </w:rPr>
        <w:t xml:space="preserve"> </w:t>
      </w:r>
      <w:r>
        <w:rPr>
          <w:sz w:val="28"/>
        </w:rPr>
        <w:t>причинить</w:t>
      </w:r>
      <w:r>
        <w:rPr>
          <w:spacing w:val="-7"/>
          <w:sz w:val="28"/>
        </w:rPr>
        <w:t xml:space="preserve"> </w:t>
      </w:r>
      <w:r>
        <w:rPr>
          <w:spacing w:val="69"/>
          <w:sz w:val="28"/>
          <w:u w:val="single"/>
        </w:rPr>
        <w:t xml:space="preserve">   </w:t>
      </w:r>
      <w:r>
        <w:rPr>
          <w:sz w:val="28"/>
        </w:rPr>
        <w:t>(1)</w:t>
      </w:r>
      <w:r>
        <w:rPr>
          <w:spacing w:val="80"/>
          <w:sz w:val="28"/>
          <w:u w:val="single"/>
        </w:rPr>
        <w:t xml:space="preserve">    </w:t>
      </w:r>
      <w:r>
        <w:rPr>
          <w:sz w:val="28"/>
        </w:rPr>
        <w:t>другому</w:t>
      </w:r>
      <w:r>
        <w:rPr>
          <w:spacing w:val="-3"/>
          <w:sz w:val="28"/>
        </w:rPr>
        <w:t xml:space="preserve"> </w:t>
      </w:r>
      <w:r>
        <w:rPr>
          <w:sz w:val="28"/>
        </w:rPr>
        <w:t>лицу,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pacing w:val="69"/>
          <w:sz w:val="28"/>
          <w:u w:val="single"/>
        </w:rPr>
        <w:t xml:space="preserve">   </w:t>
      </w:r>
      <w:r>
        <w:rPr>
          <w:sz w:val="28"/>
        </w:rPr>
        <w:t>(2)</w:t>
      </w:r>
      <w:r>
        <w:rPr>
          <w:spacing w:val="80"/>
          <w:w w:val="150"/>
          <w:sz w:val="28"/>
          <w:u w:val="single"/>
        </w:rPr>
        <w:t xml:space="preserve">    </w:t>
      </w:r>
      <w:r>
        <w:rPr>
          <w:sz w:val="28"/>
        </w:rPr>
        <w:t xml:space="preserve">закона с противоправной целью, а также иное заведомо </w:t>
      </w:r>
      <w:r>
        <w:rPr>
          <w:spacing w:val="80"/>
          <w:w w:val="150"/>
          <w:sz w:val="28"/>
          <w:u w:val="single"/>
        </w:rPr>
        <w:t xml:space="preserve">  </w:t>
      </w:r>
      <w:r>
        <w:rPr>
          <w:sz w:val="28"/>
        </w:rPr>
        <w:t>(3)</w:t>
      </w:r>
      <w:r>
        <w:rPr>
          <w:sz w:val="28"/>
          <w:u w:val="single"/>
        </w:rPr>
        <w:tab/>
      </w:r>
      <w:r>
        <w:rPr>
          <w:spacing w:val="-2"/>
          <w:sz w:val="28"/>
        </w:rPr>
        <w:t xml:space="preserve">осуществление </w:t>
      </w:r>
      <w:r>
        <w:rPr>
          <w:sz w:val="28"/>
        </w:rPr>
        <w:t>гражданских прав.</w:t>
      </w:r>
    </w:p>
    <w:p w14:paraId="629AEA09">
      <w:pPr>
        <w:tabs>
          <w:tab w:val="left" w:pos="9593"/>
        </w:tabs>
        <w:spacing w:before="1"/>
        <w:ind w:left="141" w:right="0" w:firstLine="0"/>
        <w:jc w:val="both"/>
        <w:rPr>
          <w:sz w:val="28"/>
        </w:rPr>
      </w:pPr>
      <w:r>
        <w:rPr>
          <w:spacing w:val="-5"/>
          <w:sz w:val="28"/>
        </w:rPr>
        <w:t>1.</w:t>
      </w:r>
      <w:r>
        <w:rPr>
          <w:sz w:val="28"/>
        </w:rPr>
        <w:tab/>
      </w:r>
      <w:r>
        <w:rPr>
          <w:spacing w:val="-10"/>
          <w:sz w:val="28"/>
        </w:rPr>
        <w:t>;</w:t>
      </w:r>
    </w:p>
    <w:p w14:paraId="34077D07">
      <w:pPr>
        <w:pStyle w:val="4"/>
        <w:spacing w:before="0" w:line="20" w:lineRule="exact"/>
        <w:ind w:left="353"/>
        <w:rPr>
          <w:b w:val="0"/>
          <w:sz w:val="2"/>
        </w:rPr>
      </w:pPr>
      <w:r>
        <w:rPr>
          <w:b w:val="0"/>
          <w:sz w:val="2"/>
        </w:rPr>
        <mc:AlternateContent>
          <mc:Choice Requires="wpg">
            <w:drawing>
              <wp:inline distT="0" distB="0" distL="0" distR="0">
                <wp:extent cx="5867400" cy="7620"/>
                <wp:effectExtent l="9525" t="0" r="0" b="1905"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7620"/>
                          <a:chOff x="0" y="0"/>
                          <a:chExt cx="5867400" cy="7620"/>
                        </a:xfrm>
                      </wpg:grpSpPr>
                      <wps:wsp>
                        <wps:cNvPr id="36" name="Graphic 36"/>
                        <wps:cNvSpPr/>
                        <wps:spPr>
                          <a:xfrm>
                            <a:off x="0" y="3608"/>
                            <a:ext cx="5867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7400">
                                <a:moveTo>
                                  <a:pt x="0" y="0"/>
                                </a:moveTo>
                                <a:lnTo>
                                  <a:pt x="5867400" y="0"/>
                                </a:lnTo>
                              </a:path>
                            </a:pathLst>
                          </a:custGeom>
                          <a:ln w="721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5" o:spid="_x0000_s1026" o:spt="203" style="height:0.6pt;width:462pt;" coordsize="5867400,7620" o:gfxdata="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H2vkVjUAAAAAwEAAA8AAAAAAAAAAQAgAAAAIgAAAGRycy9kb3ducmV2LnhtbFBLAQIUABQAAAAI&#10;AIdO4kDuzeYvYwIAAKsFAAAOAAAAAAAAAAEAIAAAACMBAABkcnMvZTJvRG9jLnhtbFBLBQYAAAAA&#10;BgAGAFkBAAD4BQAAAAA=&#10;">
                <o:lock v:ext="edit" aspectratio="f"/>
                <v:shape id="Graphic 36" o:spid="_x0000_s1026" o:spt="100" style="position:absolute;left:0;top:3608;height:1270;width:5867400;" filled="f" stroked="t" coordsize="5867400,1" o:gfxdata="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iXQ2W8AAAA&#10;2wAAAA8AAAAAAAAAAQAgAAAAIgAAAGRycy9kb3ducmV2LnhtbFBLAQIUABQAAAAIAIdO4kAzLwWe&#10;OwAAADkAAAAQAAAAAAAAAAEAIAAAAAsBAABkcnMvc2hhcGV4bWwueG1sUEsFBgAAAAAGAAYAWwEA&#10;ALUDAAAAAA==&#10;" path="m0,0l5867400,0e">
                  <v:fill on="f" focussize="0,0"/>
                  <v:stroke weight="0.568267716535433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26E52F61">
      <w:pPr>
        <w:tabs>
          <w:tab w:val="left" w:pos="9593"/>
        </w:tabs>
        <w:spacing w:before="142"/>
        <w:ind w:left="141" w:right="0" w:firstLine="0"/>
        <w:jc w:val="both"/>
        <w:rPr>
          <w:sz w:val="28"/>
        </w:rPr>
      </w:pPr>
      <w:r>
        <w:rPr>
          <w:spacing w:val="-5"/>
          <w:sz w:val="28"/>
        </w:rPr>
        <w:t>2.</w:t>
      </w:r>
      <w:r>
        <w:rPr>
          <w:sz w:val="28"/>
        </w:rPr>
        <w:tab/>
      </w:r>
      <w:r>
        <w:rPr>
          <w:spacing w:val="-10"/>
          <w:sz w:val="28"/>
        </w:rPr>
        <w:t>;</w:t>
      </w:r>
    </w:p>
    <w:p w14:paraId="3A50FEEB">
      <w:pPr>
        <w:pStyle w:val="4"/>
        <w:spacing w:before="0" w:line="20" w:lineRule="exact"/>
        <w:ind w:left="353"/>
        <w:rPr>
          <w:b w:val="0"/>
          <w:sz w:val="2"/>
        </w:rPr>
      </w:pPr>
      <w:r>
        <w:rPr>
          <w:b w:val="0"/>
          <w:sz w:val="2"/>
        </w:rPr>
        <mc:AlternateContent>
          <mc:Choice Requires="wpg">
            <w:drawing>
              <wp:inline distT="0" distB="0" distL="0" distR="0">
                <wp:extent cx="5867400" cy="7620"/>
                <wp:effectExtent l="9525" t="0" r="0" b="1905"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7620"/>
                          <a:chOff x="0" y="0"/>
                          <a:chExt cx="5867400" cy="7620"/>
                        </a:xfrm>
                      </wpg:grpSpPr>
                      <wps:wsp>
                        <wps:cNvPr id="38" name="Graphic 38"/>
                        <wps:cNvSpPr/>
                        <wps:spPr>
                          <a:xfrm>
                            <a:off x="0" y="3608"/>
                            <a:ext cx="5867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7400">
                                <a:moveTo>
                                  <a:pt x="0" y="0"/>
                                </a:moveTo>
                                <a:lnTo>
                                  <a:pt x="5867400" y="0"/>
                                </a:lnTo>
                              </a:path>
                            </a:pathLst>
                          </a:custGeom>
                          <a:ln w="721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7" o:spid="_x0000_s1026" o:spt="203" style="height:0.6pt;width:462pt;" coordsize="5867400,7620" o:gfxdata="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fa+RWNQAAAADAQAADwAAAAAAAAABACAAAAAiAAAAZHJzL2Rvd25yZXYueG1sUEsBAhQAFAAA&#10;AAgAh07iQC2CtK9lAgAAqwUAAA4AAAAAAAAAAQAgAAAAIwEAAGRycy9lMm9Eb2MueG1sUEsFBgAA&#10;AAAGAAYAWQEAAPoFAAAAAA==&#10;">
                <o:lock v:ext="edit" aspectratio="f"/>
                <v:shape id="Graphic 38" o:spid="_x0000_s1026" o:spt="100" style="position:absolute;left:0;top:3608;height:1270;width:5867400;" filled="f" stroked="t" coordsize="5867400,1" o:gfxdata="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2RHKMugAAANsA&#10;AAAPAAAAAAAAAAEAIAAAACIAAABkcnMvZG93bnJldi54bWxQSwECFAAUAAAACACHTuJAMy8FnjsA&#10;AAA5AAAAEAAAAAAAAAABACAAAAAJAQAAZHJzL3NoYXBleG1sLnhtbFBLBQYAAAAABgAGAFsBAACz&#10;AwAAAAA=&#10;" path="m0,0l5867400,0e">
                  <v:fill on="f" focussize="0,0"/>
                  <v:stroke weight="0.568267716535433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773724B5">
      <w:pPr>
        <w:pStyle w:val="6"/>
        <w:numPr>
          <w:ilvl w:val="0"/>
          <w:numId w:val="5"/>
        </w:numPr>
        <w:tabs>
          <w:tab w:val="left" w:pos="9593"/>
        </w:tabs>
        <w:spacing w:before="138" w:after="0" w:line="240" w:lineRule="auto"/>
        <w:ind w:left="9593" w:right="0" w:hanging="9452"/>
        <w:jc w:val="both"/>
        <w:rPr>
          <w:sz w:val="28"/>
        </w:rPr>
      </w:pPr>
      <w:r>
        <w:rPr>
          <w:spacing w:val="-10"/>
          <w:sz w:val="28"/>
        </w:rPr>
        <w:t>.</w:t>
      </w:r>
    </w:p>
    <w:p w14:paraId="5AC2F2A2">
      <w:pPr>
        <w:pStyle w:val="4"/>
        <w:spacing w:before="0" w:line="20" w:lineRule="exact"/>
        <w:ind w:left="353"/>
        <w:rPr>
          <w:b w:val="0"/>
          <w:sz w:val="2"/>
        </w:rPr>
      </w:pPr>
      <w:r>
        <w:rPr>
          <w:b w:val="0"/>
          <w:sz w:val="2"/>
        </w:rPr>
        <mc:AlternateContent>
          <mc:Choice Requires="wpg">
            <w:drawing>
              <wp:inline distT="0" distB="0" distL="0" distR="0">
                <wp:extent cx="5867400" cy="7620"/>
                <wp:effectExtent l="9525" t="0" r="0" b="1905"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7620"/>
                          <a:chOff x="0" y="0"/>
                          <a:chExt cx="5867400" cy="7620"/>
                        </a:xfrm>
                      </wpg:grpSpPr>
                      <wps:wsp>
                        <wps:cNvPr id="40" name="Graphic 40"/>
                        <wps:cNvSpPr/>
                        <wps:spPr>
                          <a:xfrm>
                            <a:off x="0" y="3608"/>
                            <a:ext cx="5867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7400">
                                <a:moveTo>
                                  <a:pt x="0" y="0"/>
                                </a:moveTo>
                                <a:lnTo>
                                  <a:pt x="5867400" y="0"/>
                                </a:lnTo>
                              </a:path>
                            </a:pathLst>
                          </a:custGeom>
                          <a:ln w="721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9" o:spid="_x0000_s1026" o:spt="203" style="height:0.6pt;width:462pt;" coordsize="5867400,7620" o:gfxdata="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fa+RWNQAAAADAQAADwAAAAAAAAABACAAAAAiAAAAZHJzL2Rvd25yZXYueG1sUEsBAhQAFAAA&#10;AAgAh07iQOfT+itlAgAAqwUAAA4AAAAAAAAAAQAgAAAAIwEAAGRycy9lMm9Eb2MueG1sUEsFBgAA&#10;AAAGAAYAWQEAAPoFAAAAAA==&#10;">
                <o:lock v:ext="edit" aspectratio="f"/>
                <v:shape id="Graphic 40" o:spid="_x0000_s1026" o:spt="100" style="position:absolute;left:0;top:3608;height:1270;width:5867400;" filled="f" stroked="t" coordsize="5867400,1" o:gfxdata="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QNA33ugAAANsA&#10;AAAPAAAAAAAAAAEAIAAAACIAAABkcnMvZG93bnJldi54bWxQSwECFAAUAAAACACHTuJAMy8FnjsA&#10;AAA5AAAAEAAAAAAAAAABACAAAAAJAQAAZHJzL3NoYXBleG1sLnhtbFBLBQYAAAAABgAGAFsBAACz&#10;AwAAAAA=&#10;" path="m0,0l5867400,0e">
                  <v:fill on="f" focussize="0,0"/>
                  <v:stroke weight="0.568267716535433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2ACFE0AD">
      <w:pPr>
        <w:pStyle w:val="4"/>
        <w:spacing w:before="305"/>
        <w:rPr>
          <w:b w:val="0"/>
        </w:rPr>
      </w:pPr>
    </w:p>
    <w:p w14:paraId="22CE6BB2">
      <w:pPr>
        <w:pStyle w:val="6"/>
        <w:numPr>
          <w:ilvl w:val="0"/>
          <w:numId w:val="4"/>
        </w:numPr>
        <w:tabs>
          <w:tab w:val="left" w:pos="596"/>
          <w:tab w:val="left" w:pos="2277"/>
          <w:tab w:val="left" w:pos="4282"/>
        </w:tabs>
        <w:spacing w:before="0" w:after="0" w:line="360" w:lineRule="auto"/>
        <w:ind w:left="141" w:right="139" w:firstLine="0"/>
        <w:jc w:val="both"/>
        <w:rPr>
          <w:sz w:val="28"/>
        </w:rPr>
      </w:pPr>
      <w:r>
        <w:rPr>
          <w:b/>
          <w:sz w:val="28"/>
          <w:u w:val="single"/>
        </w:rPr>
        <w:tab/>
      </w:r>
      <w:r>
        <w:rPr>
          <w:spacing w:val="-4"/>
          <w:sz w:val="28"/>
        </w:rPr>
        <w:t>(1)</w:t>
      </w:r>
      <w:r>
        <w:rPr>
          <w:sz w:val="28"/>
          <w:u w:val="single"/>
        </w:rPr>
        <w:tab/>
      </w:r>
      <w:r>
        <w:rPr>
          <w:sz w:val="28"/>
        </w:rPr>
        <w:t xml:space="preserve">- это признак правонарушения, который заключается в причинении вреда законным интересам личности, общества и </w:t>
      </w:r>
      <w:r>
        <w:rPr>
          <w:spacing w:val="-2"/>
          <w:sz w:val="28"/>
        </w:rPr>
        <w:t>государства.</w:t>
      </w:r>
    </w:p>
    <w:p w14:paraId="2034CC9D">
      <w:pPr>
        <w:tabs>
          <w:tab w:val="left" w:pos="9662"/>
        </w:tabs>
        <w:spacing w:before="0" w:line="321" w:lineRule="exact"/>
        <w:ind w:left="141" w:right="0" w:firstLine="0"/>
        <w:jc w:val="left"/>
        <w:rPr>
          <w:sz w:val="28"/>
        </w:rPr>
      </w:pPr>
      <w:r>
        <w:rPr>
          <w:spacing w:val="-10"/>
          <w:sz w:val="28"/>
        </w:rPr>
        <w:t>1</w:t>
      </w: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12A45894">
      <w:pPr>
        <w:pStyle w:val="4"/>
        <w:spacing w:before="0"/>
        <w:rPr>
          <w:b w:val="0"/>
        </w:rPr>
      </w:pPr>
    </w:p>
    <w:p w14:paraId="61527913">
      <w:pPr>
        <w:pStyle w:val="4"/>
        <w:spacing w:before="2"/>
        <w:rPr>
          <w:b w:val="0"/>
        </w:rPr>
      </w:pPr>
    </w:p>
    <w:p w14:paraId="05DD4431">
      <w:pPr>
        <w:pStyle w:val="4"/>
        <w:spacing w:before="0"/>
        <w:ind w:left="321"/>
        <w:jc w:val="both"/>
      </w:pPr>
      <w:r>
        <w:t>4.2</w:t>
      </w:r>
      <w:r>
        <w:rPr>
          <w:spacing w:val="-6"/>
        </w:rPr>
        <w:t xml:space="preserve"> </w:t>
      </w:r>
      <w:r>
        <w:t>Поиск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исправление</w:t>
      </w:r>
      <w:r>
        <w:rPr>
          <w:spacing w:val="-4"/>
        </w:rPr>
        <w:t xml:space="preserve"> </w:t>
      </w:r>
      <w:r>
        <w:t>ошибок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тексте.</w:t>
      </w:r>
      <w:r>
        <w:rPr>
          <w:spacing w:val="6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ответ-4</w:t>
      </w:r>
      <w:r>
        <w:rPr>
          <w:spacing w:val="-3"/>
        </w:rPr>
        <w:t xml:space="preserve"> </w:t>
      </w:r>
      <w:r>
        <w:rPr>
          <w:spacing w:val="-2"/>
        </w:rPr>
        <w:t>балла.</w:t>
      </w:r>
    </w:p>
    <w:p w14:paraId="726EEC38">
      <w:pPr>
        <w:spacing w:before="158"/>
        <w:ind w:left="141" w:right="0" w:firstLine="0"/>
        <w:jc w:val="both"/>
        <w:rPr>
          <w:sz w:val="28"/>
        </w:rPr>
      </w:pPr>
      <w:r>
        <w:rPr>
          <w:sz w:val="28"/>
        </w:rPr>
        <w:t>1.В</w:t>
      </w:r>
      <w:r>
        <w:rPr>
          <w:spacing w:val="-4"/>
          <w:sz w:val="28"/>
        </w:rPr>
        <w:t xml:space="preserve"> </w:t>
      </w:r>
      <w:r>
        <w:rPr>
          <w:sz w:val="28"/>
        </w:rPr>
        <w:t>Институциях</w:t>
      </w:r>
      <w:r>
        <w:rPr>
          <w:spacing w:val="-3"/>
          <w:sz w:val="28"/>
        </w:rPr>
        <w:t xml:space="preserve"> </w:t>
      </w:r>
      <w:r>
        <w:rPr>
          <w:sz w:val="28"/>
        </w:rPr>
        <w:t>Юстиниана</w:t>
      </w:r>
      <w:r>
        <w:rPr>
          <w:spacing w:val="-3"/>
          <w:sz w:val="28"/>
        </w:rPr>
        <w:t xml:space="preserve"> </w:t>
      </w:r>
      <w:r>
        <w:rPr>
          <w:sz w:val="28"/>
        </w:rPr>
        <w:t>дается следующее</w:t>
      </w:r>
      <w:r>
        <w:rPr>
          <w:spacing w:val="2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данному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понятию:</w:t>
      </w:r>
    </w:p>
    <w:p w14:paraId="77DD56F1">
      <w:pPr>
        <w:spacing w:before="162" w:line="360" w:lineRule="auto"/>
        <w:ind w:left="141" w:right="137" w:firstLine="0"/>
        <w:jc w:val="both"/>
        <w:rPr>
          <w:sz w:val="28"/>
        </w:rPr>
      </w:pPr>
      <w:r>
        <w:rPr>
          <w:sz w:val="28"/>
        </w:rPr>
        <w:t>«Это правовые узы, в силу которых мы связаны необходимостью что-либо исполнить в согласии с правом нашего государства». Речь в данном случае шла о наследстве.</w:t>
      </w:r>
    </w:p>
    <w:p w14:paraId="68F6A42F">
      <w:pPr>
        <w:tabs>
          <w:tab w:val="left" w:pos="9731"/>
        </w:tabs>
        <w:spacing w:before="0" w:line="321" w:lineRule="exact"/>
        <w:ind w:left="141" w:right="0" w:firstLine="0"/>
        <w:jc w:val="left"/>
        <w:rPr>
          <w:sz w:val="28"/>
        </w:rPr>
      </w:pPr>
      <w:r>
        <w:rPr>
          <w:spacing w:val="-2"/>
          <w:sz w:val="28"/>
        </w:rPr>
        <w:t>Ответ</w:t>
      </w:r>
      <w:r>
        <w:rPr>
          <w:sz w:val="28"/>
          <w:u w:val="single"/>
        </w:rPr>
        <w:tab/>
      </w:r>
    </w:p>
    <w:p w14:paraId="30A6BA6C">
      <w:pPr>
        <w:pStyle w:val="4"/>
        <w:spacing w:before="225"/>
        <w:rPr>
          <w:b w:val="0"/>
          <w:sz w:val="20"/>
        </w:rPr>
      </w:pP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304165</wp:posOffset>
                </wp:positionV>
                <wp:extent cx="6045200" cy="1270"/>
                <wp:effectExtent l="0" t="0" r="0" b="0"/>
                <wp:wrapTopAndBottom/>
                <wp:docPr id="41" name="Graphic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1" o:spid="_x0000_s1026" o:spt="100" style="position:absolute;left:0pt;margin-left:85pt;margin-top:23.95pt;height:0.1pt;width:476pt;mso-position-horizontal-relative:page;mso-wrap-distance-bottom:0pt;mso-wrap-distance-top:0pt;z-index:-251645952;mso-width-relative:page;mso-height-relative:page;" filled="f" stroked="t" coordsize="6045200,1" o:gfxdata="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frWvvZAAAACgEAAA8AAAAAAAAA&#10;AQAgAAAAIgAAAGRycy9kb3ducmV2LnhtbFBLAQIUABQAAAAIAIdO4kAkyb6EEAIAAHwEAAAOAAAA&#10;AAAAAAEAIAAAACgBAABkcnMvZTJvRG9jLnhtbFBLBQYAAAAABgAGAFkBAACqBQAAAAA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7685719D">
      <w:pPr>
        <w:spacing w:before="162"/>
        <w:ind w:left="9661" w:right="0" w:firstLine="0"/>
        <w:jc w:val="left"/>
        <w:rPr>
          <w:sz w:val="28"/>
        </w:rPr>
      </w:pPr>
      <w:r>
        <w:rPr>
          <w:spacing w:val="-10"/>
          <w:sz w:val="28"/>
        </w:rPr>
        <w:t>.</w:t>
      </w:r>
    </w:p>
    <w:p w14:paraId="5075ED3D">
      <w:pPr>
        <w:pStyle w:val="4"/>
        <w:spacing w:before="0" w:line="20" w:lineRule="exact"/>
        <w:ind w:left="141"/>
        <w:rPr>
          <w:b w:val="0"/>
          <w:sz w:val="2"/>
        </w:rPr>
      </w:pPr>
      <w:r>
        <w:rPr>
          <w:b w:val="0"/>
          <w:sz w:val="2"/>
        </w:rPr>
        <mc:AlternateContent>
          <mc:Choice Requires="wpg">
            <w:drawing>
              <wp:inline distT="0" distB="0" distL="0" distR="0">
                <wp:extent cx="6045200" cy="7620"/>
                <wp:effectExtent l="9525" t="0" r="3175" b="1905"/>
                <wp:docPr id="42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5200" cy="7620"/>
                          <a:chOff x="0" y="0"/>
                          <a:chExt cx="6045200" cy="7620"/>
                        </a:xfrm>
                      </wpg:grpSpPr>
                      <wps:wsp>
                        <wps:cNvPr id="43" name="Graphic 43"/>
                        <wps:cNvSpPr/>
                        <wps:spPr>
                          <a:xfrm>
                            <a:off x="0" y="3608"/>
                            <a:ext cx="6045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45200">
                                <a:moveTo>
                                  <a:pt x="0" y="0"/>
                                </a:moveTo>
                                <a:lnTo>
                                  <a:pt x="6045200" y="0"/>
                                </a:lnTo>
                              </a:path>
                            </a:pathLst>
                          </a:custGeom>
                          <a:ln w="721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2" o:spid="_x0000_s1026" o:spt="203" style="height:0.6pt;width:476pt;" coordsize="6045200,7620" o:gfxdata="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6QHB4NMAAAADAQAADwAAAAAAAAABACAAAAAiAAAAZHJzL2Rvd25yZXYueG1sUEsBAhQAFAAAAAgA&#10;h07iQKxY5FNjAgAAqwUAAA4AAAAAAAAAAQAgAAAAIgEAAGRycy9lMm9Eb2MueG1sUEsFBgAAAAAG&#10;AAYAWQEAAPcFAAAAAA==&#10;">
                <o:lock v:ext="edit" aspectratio="f"/>
                <v:shape id="Graphic 43" o:spid="_x0000_s1026" o:spt="100" style="position:absolute;left:0;top:3608;height:1270;width:6045200;" filled="f" stroked="t" coordsize="6045200,1" o:gfxdata="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o8sNq/&#10;AAAA2wAAAA8AAAAAAAAAAQAgAAAAIgAAAGRycy9kb3ducmV2LnhtbFBLAQIUABQAAAAIAIdO4kAz&#10;LwWeOwAAADkAAAAQAAAAAAAAAAEAIAAAAA4BAABkcnMvc2hhcGV4bWwueG1sUEsFBgAAAAAGAAYA&#10;WwEAALgDAAAAAA==&#10;" path="m0,0l6045200,0e">
                  <v:fill on="f" focussize="0,0"/>
                  <v:stroke weight="0.568267716535433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4E62D7D2">
      <w:pPr>
        <w:spacing w:before="138" w:line="360" w:lineRule="auto"/>
        <w:ind w:left="141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Ответы</w:t>
      </w:r>
      <w:r>
        <w:rPr>
          <w:b/>
          <w:i/>
          <w:spacing w:val="39"/>
          <w:sz w:val="28"/>
        </w:rPr>
        <w:t xml:space="preserve"> </w:t>
      </w:r>
      <w:r>
        <w:rPr>
          <w:b/>
          <w:i/>
          <w:sz w:val="28"/>
        </w:rPr>
        <w:t>на</w:t>
      </w:r>
      <w:r>
        <w:rPr>
          <w:b/>
          <w:i/>
          <w:spacing w:val="35"/>
          <w:sz w:val="28"/>
        </w:rPr>
        <w:t xml:space="preserve"> </w:t>
      </w:r>
      <w:r>
        <w:rPr>
          <w:b/>
          <w:i/>
          <w:sz w:val="28"/>
        </w:rPr>
        <w:t>эти</w:t>
      </w:r>
      <w:r>
        <w:rPr>
          <w:b/>
          <w:i/>
          <w:spacing w:val="35"/>
          <w:sz w:val="28"/>
        </w:rPr>
        <w:t xml:space="preserve"> </w:t>
      </w:r>
      <w:r>
        <w:rPr>
          <w:b/>
          <w:i/>
          <w:sz w:val="28"/>
        </w:rPr>
        <w:t>задания</w:t>
      </w:r>
      <w:r>
        <w:rPr>
          <w:b/>
          <w:i/>
          <w:spacing w:val="37"/>
          <w:sz w:val="28"/>
        </w:rPr>
        <w:t xml:space="preserve"> </w:t>
      </w:r>
      <w:r>
        <w:rPr>
          <w:b/>
          <w:i/>
          <w:sz w:val="28"/>
        </w:rPr>
        <w:t>оцениваются</w:t>
      </w:r>
      <w:r>
        <w:rPr>
          <w:b/>
          <w:i/>
          <w:spacing w:val="37"/>
          <w:sz w:val="28"/>
        </w:rPr>
        <w:t xml:space="preserve"> </w:t>
      </w:r>
      <w:r>
        <w:rPr>
          <w:b/>
          <w:i/>
          <w:sz w:val="28"/>
        </w:rPr>
        <w:t>4</w:t>
      </w:r>
      <w:r>
        <w:rPr>
          <w:b/>
          <w:i/>
          <w:spacing w:val="37"/>
          <w:sz w:val="28"/>
        </w:rPr>
        <w:t xml:space="preserve"> </w:t>
      </w:r>
      <w:r>
        <w:rPr>
          <w:b/>
          <w:i/>
          <w:sz w:val="28"/>
        </w:rPr>
        <w:t>баллами:</w:t>
      </w:r>
      <w:r>
        <w:rPr>
          <w:b/>
          <w:i/>
          <w:spacing w:val="36"/>
          <w:sz w:val="28"/>
        </w:rPr>
        <w:t xml:space="preserve"> </w:t>
      </w:r>
      <w:r>
        <w:rPr>
          <w:b/>
          <w:i/>
          <w:sz w:val="28"/>
        </w:rPr>
        <w:t>указание</w:t>
      </w:r>
      <w:r>
        <w:rPr>
          <w:b/>
          <w:i/>
          <w:spacing w:val="37"/>
          <w:sz w:val="28"/>
        </w:rPr>
        <w:t xml:space="preserve"> </w:t>
      </w:r>
      <w:r>
        <w:rPr>
          <w:b/>
          <w:i/>
          <w:sz w:val="28"/>
        </w:rPr>
        <w:t>на</w:t>
      </w:r>
      <w:r>
        <w:rPr>
          <w:b/>
          <w:i/>
          <w:spacing w:val="35"/>
          <w:sz w:val="28"/>
        </w:rPr>
        <w:t xml:space="preserve"> </w:t>
      </w:r>
      <w:r>
        <w:rPr>
          <w:b/>
          <w:i/>
          <w:sz w:val="28"/>
        </w:rPr>
        <w:t>ошибку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35"/>
          <w:sz w:val="28"/>
        </w:rPr>
        <w:t xml:space="preserve"> </w:t>
      </w:r>
      <w:r>
        <w:rPr>
          <w:b/>
          <w:i/>
          <w:sz w:val="28"/>
        </w:rPr>
        <w:t>2 балла; исправление ошибки – 2 балла. Неверный ответ – 0 баллов.</w:t>
      </w:r>
    </w:p>
    <w:p w14:paraId="4A316CB7">
      <w:pPr>
        <w:spacing w:after="0" w:line="360" w:lineRule="auto"/>
        <w:jc w:val="left"/>
        <w:rPr>
          <w:b/>
          <w:i/>
          <w:sz w:val="28"/>
        </w:rPr>
        <w:sectPr>
          <w:pgSz w:w="11910" w:h="16840"/>
          <w:pgMar w:top="1060" w:right="425" w:bottom="280" w:left="1559" w:header="720" w:footer="720" w:gutter="0"/>
          <w:cols w:space="720" w:num="1"/>
        </w:sectPr>
      </w:pPr>
    </w:p>
    <w:p w14:paraId="04DCC74C">
      <w:pPr>
        <w:pStyle w:val="6"/>
        <w:numPr>
          <w:ilvl w:val="2"/>
          <w:numId w:val="1"/>
        </w:numPr>
        <w:tabs>
          <w:tab w:val="left" w:pos="3921"/>
        </w:tabs>
        <w:spacing w:before="59" w:after="0" w:line="240" w:lineRule="auto"/>
        <w:ind w:left="3921" w:right="0" w:hanging="211"/>
        <w:jc w:val="left"/>
        <w:rPr>
          <w:b/>
          <w:sz w:val="28"/>
        </w:rPr>
      </w:pPr>
      <w:r>
        <w:rPr>
          <w:b/>
          <w:sz w:val="28"/>
        </w:rPr>
        <w:t>Правовые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задачи.</w:t>
      </w:r>
    </w:p>
    <w:p w14:paraId="6AB694A0">
      <w:pPr>
        <w:pStyle w:val="4"/>
        <w:spacing w:before="162"/>
        <w:ind w:left="174" w:right="177"/>
        <w:jc w:val="center"/>
      </w:pPr>
      <w:r>
        <w:t>За</w:t>
      </w:r>
      <w:r>
        <w:rPr>
          <w:spacing w:val="-4"/>
        </w:rPr>
        <w:t xml:space="preserve"> </w:t>
      </w:r>
      <w:r>
        <w:t>каждое</w:t>
      </w:r>
      <w:r>
        <w:rPr>
          <w:spacing w:val="-4"/>
        </w:rPr>
        <w:t xml:space="preserve"> </w:t>
      </w:r>
      <w:r>
        <w:t>правильное</w:t>
      </w:r>
      <w:r>
        <w:rPr>
          <w:spacing w:val="-3"/>
        </w:rPr>
        <w:t xml:space="preserve"> </w:t>
      </w:r>
      <w:r>
        <w:t>решение задачи</w:t>
      </w:r>
      <w:r>
        <w:rPr>
          <w:spacing w:val="-1"/>
        </w:rPr>
        <w:t xml:space="preserve"> </w:t>
      </w:r>
      <w:r>
        <w:t>-5</w:t>
      </w:r>
      <w:r>
        <w:rPr>
          <w:spacing w:val="-3"/>
        </w:rPr>
        <w:t xml:space="preserve"> </w:t>
      </w:r>
      <w:r>
        <w:rPr>
          <w:spacing w:val="-2"/>
        </w:rPr>
        <w:t>баллов.</w:t>
      </w:r>
    </w:p>
    <w:p w14:paraId="166F2239">
      <w:pPr>
        <w:pStyle w:val="4"/>
        <w:spacing w:before="162"/>
        <w:ind w:left="174" w:right="178"/>
        <w:jc w:val="center"/>
      </w:pPr>
      <w:r>
        <w:t>Всего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задание-25</w:t>
      </w:r>
      <w:r>
        <w:rPr>
          <w:spacing w:val="-2"/>
        </w:rPr>
        <w:t xml:space="preserve"> баллов.</w:t>
      </w:r>
    </w:p>
    <w:p w14:paraId="2C5D3634">
      <w:pPr>
        <w:pStyle w:val="4"/>
        <w:spacing w:before="320"/>
      </w:pPr>
    </w:p>
    <w:p w14:paraId="3DB82336">
      <w:pPr>
        <w:pStyle w:val="6"/>
        <w:numPr>
          <w:ilvl w:val="0"/>
          <w:numId w:val="6"/>
        </w:numPr>
        <w:tabs>
          <w:tab w:val="left" w:pos="351"/>
        </w:tabs>
        <w:spacing w:before="0" w:after="0" w:line="240" w:lineRule="auto"/>
        <w:ind w:left="351" w:right="0" w:hanging="210"/>
        <w:jc w:val="left"/>
        <w:rPr>
          <w:sz w:val="26"/>
        </w:rPr>
      </w:pPr>
      <w:r>
        <w:rPr>
          <w:sz w:val="28"/>
        </w:rPr>
        <w:t>​</w:t>
      </w:r>
    </w:p>
    <w:p w14:paraId="69814B24">
      <w:pPr>
        <w:tabs>
          <w:tab w:val="left" w:pos="9789"/>
        </w:tabs>
        <w:spacing w:before="162"/>
        <w:ind w:left="141" w:right="0" w:firstLine="0"/>
        <w:jc w:val="left"/>
        <w:rPr>
          <w:sz w:val="28"/>
        </w:rPr>
      </w:pPr>
      <w:r>
        <w:rPr>
          <w:spacing w:val="-2"/>
          <w:sz w:val="28"/>
        </w:rPr>
        <w:t>Решение</w:t>
      </w:r>
      <w:r>
        <w:rPr>
          <w:sz w:val="28"/>
          <w:u w:val="single"/>
        </w:rPr>
        <w:tab/>
      </w:r>
    </w:p>
    <w:p w14:paraId="7A293898">
      <w:pPr>
        <w:pStyle w:val="4"/>
        <w:rPr>
          <w:b w:val="0"/>
          <w:sz w:val="20"/>
        </w:rPr>
      </w:pP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303530</wp:posOffset>
                </wp:positionV>
                <wp:extent cx="6047105" cy="1270"/>
                <wp:effectExtent l="0" t="0" r="0" b="0"/>
                <wp:wrapTopAndBottom/>
                <wp:docPr id="44" name="Graphic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71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7105">
                              <a:moveTo>
                                <a:pt x="0" y="0"/>
                              </a:moveTo>
                              <a:lnTo>
                                <a:pt x="6046787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4" o:spid="_x0000_s1026" o:spt="100" style="position:absolute;left:0pt;margin-left:85pt;margin-top:23.9pt;height:0.1pt;width:476.15pt;mso-position-horizontal-relative:page;mso-wrap-distance-bottom:0pt;mso-wrap-distance-top:0pt;z-index:-251644928;mso-width-relative:page;mso-height-relative:page;" filled="f" stroked="t" coordsize="6047105,1" o:gfxdata="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ljYkp1wAAAAoBAAAPAAAA&#10;AAAAAAEAIAAAACIAAABkcnMvZG93bnJldi54bWxQSwECFAAUAAAACACHTuJALt+W8xYCAAB8BAAA&#10;DgAAAAAAAAABACAAAAAmAQAAZHJzL2Uyb0RvYy54bWxQSwUGAAAAAAYABgBZAQAArgUAAAAA&#10;" path="m0,0l6046787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610870</wp:posOffset>
                </wp:positionV>
                <wp:extent cx="6045200" cy="1270"/>
                <wp:effectExtent l="0" t="0" r="0" b="0"/>
                <wp:wrapTopAndBottom/>
                <wp:docPr id="45" name="Graphic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5" o:spid="_x0000_s1026" o:spt="100" style="position:absolute;left:0pt;margin-left:85pt;margin-top:48.1pt;height:0.1pt;width:476pt;mso-position-horizontal-relative:page;mso-wrap-distance-bottom:0pt;mso-wrap-distance-top:0pt;z-index:-251643904;mso-width-relative:page;mso-height-relative:page;" filled="f" stroked="t" coordsize="6045200,1" o:gfxdata="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K4scnYAAAACgEAAA8AAAAAAAAA&#10;AQAgAAAAIgAAAGRycy9kb3ducmV2LnhtbFBLAQIUABQAAAAIAIdO4kCJd9vYEQIAAHwEAAAOAAAA&#10;AAAAAAEAIAAAACcBAABkcnMvZTJvRG9jLnhtbFBLBQYAAAAABgAGAFkBAACqBQAAAAA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915670</wp:posOffset>
                </wp:positionV>
                <wp:extent cx="6047105" cy="1270"/>
                <wp:effectExtent l="0" t="0" r="0" b="0"/>
                <wp:wrapTopAndBottom/>
                <wp:docPr id="46" name="Graphic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71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7105">
                              <a:moveTo>
                                <a:pt x="0" y="0"/>
                              </a:moveTo>
                              <a:lnTo>
                                <a:pt x="6046787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6" o:spid="_x0000_s1026" o:spt="100" style="position:absolute;left:0pt;margin-left:85pt;margin-top:72.1pt;height:0.1pt;width:476.15pt;mso-position-horizontal-relative:page;mso-wrap-distance-bottom:0pt;mso-wrap-distance-top:0pt;z-index:-251643904;mso-width-relative:page;mso-height-relative:page;" filled="f" stroked="t" coordsize="6047105,1" o:gfxdata="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KD7rvdgAAAAMAQAADwAA&#10;AAAAAAABACAAAAAiAAAAZHJzL2Rvd25yZXYueG1sUEsBAhQAFAAAAAgAh07iQFiDHDAWAgAAfAQA&#10;AA4AAAAAAAAAAQAgAAAAJwEAAGRycy9lMm9Eb2MueG1sUEsFBgAAAAAGAAYAWQEAAK8FAAAAAA==&#10;" path="m0,0l6046787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1223645</wp:posOffset>
                </wp:positionV>
                <wp:extent cx="6045200" cy="1270"/>
                <wp:effectExtent l="0" t="0" r="0" b="0"/>
                <wp:wrapTopAndBottom/>
                <wp:docPr id="47" name="Graphic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7" o:spid="_x0000_s1026" o:spt="100" style="position:absolute;left:0pt;margin-left:85pt;margin-top:96.35pt;height:0.1pt;width:476pt;mso-position-horizontal-relative:page;mso-wrap-distance-bottom:0pt;mso-wrap-distance-top:0pt;z-index:-251642880;mso-width-relative:page;mso-height-relative:page;" filled="f" stroked="t" coordsize="6045200,1" o:gfxdata="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5pVjItgAAAAMAQAADwAAAAAAAAAB&#10;ACAAAAAiAAAAZHJzL2Rvd25yZXYueG1sUEsBAhQAFAAAAAgAh07iQP8rURsQAgAAfAQAAA4AAAAA&#10;AAAAAQAgAAAAJwEAAGRycy9lMm9Eb2MueG1sUEsFBgAAAAAGAAYAWQEAAKkFAAAAAA=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1530985</wp:posOffset>
                </wp:positionV>
                <wp:extent cx="6045200" cy="1270"/>
                <wp:effectExtent l="0" t="0" r="0" b="0"/>
                <wp:wrapTopAndBottom/>
                <wp:docPr id="48" name="Graphic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8" o:spid="_x0000_s1026" o:spt="100" style="position:absolute;left:0pt;margin-left:85pt;margin-top:120.55pt;height:0.1pt;width:476pt;mso-position-horizontal-relative:page;mso-wrap-distance-bottom:0pt;mso-wrap-distance-top:0pt;z-index:-251642880;mso-width-relative:page;mso-height-relative:page;" filled="f" stroked="t" coordsize="6045200,1" o:gfxdata="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7G8LP2gAAAAwBAAAPAAAAAAAA&#10;AAEAIAAAACIAAABkcnMvZG93bnJldi54bWxQSwECFAAUAAAACACHTuJARZqwXRACAAB8BAAADgAA&#10;AAAAAAABACAAAAApAQAAZHJzL2Uyb0RvYy54bWxQSwUGAAAAAAYABgBZAQAAqwUAAAAA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462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1838325</wp:posOffset>
                </wp:positionV>
                <wp:extent cx="6045200" cy="1270"/>
                <wp:effectExtent l="0" t="0" r="0" b="0"/>
                <wp:wrapTopAndBottom/>
                <wp:docPr id="49" name="Graphic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9" o:spid="_x0000_s1026" o:spt="100" style="position:absolute;left:0pt;margin-left:85pt;margin-top:144.75pt;height:0.1pt;width:476pt;mso-position-horizontal-relative:page;mso-wrap-distance-bottom:0pt;mso-wrap-distance-top:0pt;z-index:-251641856;mso-width-relative:page;mso-height-relative:page;" filled="f" stroked="t" coordsize="6045200,1" o:gfxdata="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xqXjZNoAAAAMAQAADwAAAAAA&#10;AAABACAAAAAiAAAAZHJzL2Rvd25yZXYueG1sUEsBAhQAFAAAAAgAh07iQH60dTwRAgAAfAQAAA4A&#10;AAAAAAAAAQAgAAAAKQEAAGRycy9lMm9Eb2MueG1sUEsFBgAAAAAGAAYAWQEAAKwFAAAAAA=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462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2143125</wp:posOffset>
                </wp:positionV>
                <wp:extent cx="6046470" cy="1270"/>
                <wp:effectExtent l="0" t="0" r="0" b="0"/>
                <wp:wrapTopAndBottom/>
                <wp:docPr id="50" name="Graphic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64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6470">
                              <a:moveTo>
                                <a:pt x="0" y="0"/>
                              </a:moveTo>
                              <a:lnTo>
                                <a:pt x="6046152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0" o:spid="_x0000_s1026" o:spt="100" style="position:absolute;left:0pt;margin-left:85pt;margin-top:168.75pt;height:0.1pt;width:476.1pt;mso-position-horizontal-relative:page;mso-wrap-distance-bottom:0pt;mso-wrap-distance-top:0pt;z-index:-251641856;mso-width-relative:page;mso-height-relative:page;" filled="f" stroked="t" coordsize="6046470,1" o:gfxdata="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XnzNfaAAAADAEAAA8AAAAA&#10;AAAAAQAgAAAAIgAAAGRycy9kb3ducmV2LnhtbFBLAQIUABQAAAAIAIdO4kCWgxnVEgIAAHwEAAAO&#10;AAAAAAAAAAEAIAAAACkBAABkcnMvZTJvRG9jLnhtbFBLBQYAAAAABgAGAFkBAACtBQAAAAA=&#10;" path="m0,0l6046152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564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2450465</wp:posOffset>
                </wp:positionV>
                <wp:extent cx="6045200" cy="1270"/>
                <wp:effectExtent l="0" t="0" r="0" b="0"/>
                <wp:wrapTopAndBottom/>
                <wp:docPr id="51" name="Graphic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1" o:spid="_x0000_s1026" o:spt="100" style="position:absolute;left:0pt;margin-left:85pt;margin-top:192.95pt;height:0.1pt;width:476pt;mso-position-horizontal-relative:page;mso-wrap-distance-bottom:0pt;mso-wrap-distance-top:0pt;z-index:-251640832;mso-width-relative:page;mso-height-relative:page;" filled="f" stroked="t" coordsize="6045200,1" o:gfxdata="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JlLAbtsAAAAMAQAADwAAAAAA&#10;AAABACAAAAAiAAAAZHJzL2Rvd25yZXYueG1sUEsBAhQAFAAAAAgAh07iQC7l1DUQAgAAfAQAAA4A&#10;AAAAAAAAAQAgAAAAKgEAAGRycy9lMm9Eb2MueG1sUEsFBgAAAAAGAAYAWQEAAKwFAAAAAA=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564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2757805</wp:posOffset>
                </wp:positionV>
                <wp:extent cx="6045200" cy="1270"/>
                <wp:effectExtent l="0" t="0" r="0" b="0"/>
                <wp:wrapTopAndBottom/>
                <wp:docPr id="52" name="Graphic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2" o:spid="_x0000_s1026" o:spt="100" style="position:absolute;left:0pt;margin-left:85pt;margin-top:217.15pt;height:0.1pt;width:476pt;mso-position-horizontal-relative:page;mso-wrap-distance-bottom:0pt;mso-wrap-distance-top:0pt;z-index:-251640832;mso-width-relative:page;mso-height-relative:page;" filled="f" stroked="t" coordsize="6045200,1" o:gfxdata="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0WOHq2gAAAAwBAAAPAAAAAAAA&#10;AAEAIAAAACIAAABkcnMvZG93bnJldi54bWxQSwECFAAUAAAACACHTuJAY5eblxACAAB8BAAADgAA&#10;AAAAAAABACAAAAApAQAAZHJzL2Uyb0RvYy54bWxQSwUGAAAAAAYABgBZAQAAqwUAAAAA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667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3065145</wp:posOffset>
                </wp:positionV>
                <wp:extent cx="6045200" cy="1270"/>
                <wp:effectExtent l="0" t="0" r="0" b="0"/>
                <wp:wrapTopAndBottom/>
                <wp:docPr id="53" name="Graphic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3" o:spid="_x0000_s1026" o:spt="100" style="position:absolute;left:0pt;margin-left:85pt;margin-top:241.35pt;height:0.1pt;width:476pt;mso-position-horizontal-relative:page;mso-wrap-distance-bottom:0pt;mso-wrap-distance-top:0pt;z-index:-251639808;mso-width-relative:page;mso-height-relative:page;" filled="f" stroked="t" coordsize="6045200,1" o:gfxdata="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WK3fp9oAAAAMAQAADwAAAAAA&#10;AAABACAAAAAiAAAAZHJzL2Rvd25yZXYueG1sUEsBAhQAFAAAAAgAh07iQFi5XvYRAgAAfAQAAA4A&#10;AAAAAAAAAQAgAAAAKQEAAGRycy9lMm9Eb2MueG1sUEsFBgAAAAAGAAYAWQEAAKwFAAAAAA=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667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3369945</wp:posOffset>
                </wp:positionV>
                <wp:extent cx="6046470" cy="1270"/>
                <wp:effectExtent l="0" t="0" r="0" b="0"/>
                <wp:wrapTopAndBottom/>
                <wp:docPr id="54" name="Graphic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64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6470">
                              <a:moveTo>
                                <a:pt x="0" y="0"/>
                              </a:moveTo>
                              <a:lnTo>
                                <a:pt x="6045898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4" o:spid="_x0000_s1026" o:spt="100" style="position:absolute;left:0pt;margin-left:85pt;margin-top:265.35pt;height:0.1pt;width:476.1pt;mso-position-horizontal-relative:page;mso-wrap-distance-bottom:0pt;mso-wrap-distance-top:0pt;z-index:-251639808;mso-width-relative:page;mso-height-relative:page;" filled="f" stroked="t" coordsize="6046470,1" o:gfxdata="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urUg/2QAAAAwBAAAPAAAA&#10;AAAAAAEAIAAAACIAAABkcnMvZG93bnJldi54bWxQSwECFAAUAAAACACHTuJA0Pb9RxQCAAB8BAAA&#10;DgAAAAAAAAABACAAAAAoAQAAZHJzL2Uyb0RvYy54bWxQSwUGAAAAAAYABgBZAQAArgUAAAAA&#10;" path="m0,0l6045898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428A5399">
      <w:pPr>
        <w:pStyle w:val="4"/>
        <w:rPr>
          <w:b w:val="0"/>
          <w:sz w:val="20"/>
        </w:rPr>
      </w:pPr>
    </w:p>
    <w:p w14:paraId="51926204">
      <w:pPr>
        <w:pStyle w:val="4"/>
        <w:spacing w:before="220"/>
        <w:rPr>
          <w:b w:val="0"/>
          <w:sz w:val="20"/>
        </w:rPr>
      </w:pPr>
    </w:p>
    <w:p w14:paraId="228AF01C">
      <w:pPr>
        <w:pStyle w:val="4"/>
        <w:rPr>
          <w:b w:val="0"/>
          <w:sz w:val="20"/>
        </w:rPr>
      </w:pPr>
    </w:p>
    <w:p w14:paraId="10AB223B">
      <w:pPr>
        <w:pStyle w:val="4"/>
        <w:rPr>
          <w:b w:val="0"/>
          <w:sz w:val="20"/>
        </w:rPr>
      </w:pPr>
    </w:p>
    <w:p w14:paraId="1B046604">
      <w:pPr>
        <w:pStyle w:val="4"/>
        <w:rPr>
          <w:b w:val="0"/>
          <w:sz w:val="20"/>
        </w:rPr>
      </w:pPr>
    </w:p>
    <w:p w14:paraId="1014F670">
      <w:pPr>
        <w:pStyle w:val="4"/>
        <w:spacing w:before="220"/>
        <w:rPr>
          <w:b w:val="0"/>
          <w:sz w:val="20"/>
        </w:rPr>
      </w:pPr>
    </w:p>
    <w:p w14:paraId="40279747">
      <w:pPr>
        <w:pStyle w:val="4"/>
        <w:rPr>
          <w:b w:val="0"/>
          <w:sz w:val="20"/>
        </w:rPr>
      </w:pPr>
    </w:p>
    <w:p w14:paraId="1E6AD6E3">
      <w:pPr>
        <w:pStyle w:val="4"/>
        <w:rPr>
          <w:b w:val="0"/>
          <w:sz w:val="20"/>
        </w:rPr>
      </w:pPr>
    </w:p>
    <w:p w14:paraId="4A40847F">
      <w:pPr>
        <w:pStyle w:val="4"/>
        <w:rPr>
          <w:b w:val="0"/>
          <w:sz w:val="20"/>
        </w:rPr>
      </w:pPr>
    </w:p>
    <w:p w14:paraId="5B98F354">
      <w:pPr>
        <w:pStyle w:val="4"/>
        <w:spacing w:before="220"/>
        <w:rPr>
          <w:b w:val="0"/>
          <w:sz w:val="20"/>
        </w:rPr>
      </w:pPr>
    </w:p>
    <w:p w14:paraId="6E3EA287">
      <w:pPr>
        <w:tabs>
          <w:tab w:val="left" w:pos="9524"/>
        </w:tabs>
        <w:spacing w:before="162"/>
        <w:ind w:left="141" w:right="0" w:firstLine="0"/>
        <w:jc w:val="left"/>
        <w:rPr>
          <w:sz w:val="28"/>
        </w:rPr>
      </w:pP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7706E950">
      <w:pPr>
        <w:pStyle w:val="6"/>
        <w:numPr>
          <w:ilvl w:val="0"/>
          <w:numId w:val="6"/>
        </w:numPr>
        <w:tabs>
          <w:tab w:val="left" w:pos="351"/>
        </w:tabs>
        <w:spacing w:before="162" w:after="0" w:line="240" w:lineRule="auto"/>
        <w:ind w:left="351" w:right="0" w:hanging="210"/>
        <w:jc w:val="left"/>
        <w:rPr>
          <w:sz w:val="26"/>
        </w:rPr>
      </w:pPr>
      <w:r>
        <w:rPr>
          <w:sz w:val="28"/>
        </w:rPr>
        <w:t>​</w:t>
      </w:r>
    </w:p>
    <w:p w14:paraId="5E2A5D86">
      <w:pPr>
        <w:tabs>
          <w:tab w:val="left" w:pos="9789"/>
        </w:tabs>
        <w:spacing w:before="162"/>
        <w:ind w:left="141" w:right="0" w:firstLine="0"/>
        <w:jc w:val="left"/>
        <w:rPr>
          <w:sz w:val="28"/>
        </w:rPr>
      </w:pPr>
      <w:r>
        <w:rPr>
          <w:spacing w:val="-2"/>
          <w:sz w:val="28"/>
        </w:rPr>
        <w:t>Решение</w:t>
      </w:r>
      <w:r>
        <w:rPr>
          <w:sz w:val="28"/>
          <w:u w:val="single"/>
        </w:rPr>
        <w:tab/>
      </w:r>
    </w:p>
    <w:p w14:paraId="162FA9E0">
      <w:pPr>
        <w:pStyle w:val="4"/>
        <w:spacing w:before="220"/>
        <w:rPr>
          <w:b w:val="0"/>
          <w:sz w:val="20"/>
        </w:rPr>
      </w:pP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769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300990</wp:posOffset>
                </wp:positionV>
                <wp:extent cx="6045200" cy="1270"/>
                <wp:effectExtent l="0" t="0" r="0" b="0"/>
                <wp:wrapTopAndBottom/>
                <wp:docPr id="55" name="Graphic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5" o:spid="_x0000_s1026" o:spt="100" style="position:absolute;left:0pt;margin-left:85pt;margin-top:23.7pt;height:0.1pt;width:476pt;mso-position-horizontal-relative:page;mso-wrap-distance-bottom:0pt;mso-wrap-distance-top:0pt;z-index:-251638784;mso-width-relative:page;mso-height-relative:page;" filled="f" stroked="t" coordsize="6045200,1" o:gfxdata="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P8/v/YAAAACgEAAA8AAAAAAAAA&#10;AQAgAAAAIgAAAGRycy9kb3ducmV2LnhtbFBLAQIUABQAAAAIAIdO4kCDW7FpEQIAAHwEAAAOAAAA&#10;AAAAAAEAIAAAACcBAABkcnMvZTJvRG9jLnhtbFBLBQYAAAAABgAGAFkBAACqBQAAAAA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769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608330</wp:posOffset>
                </wp:positionV>
                <wp:extent cx="6045200" cy="1270"/>
                <wp:effectExtent l="0" t="0" r="0" b="0"/>
                <wp:wrapTopAndBottom/>
                <wp:docPr id="56" name="Graphic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6" o:spid="_x0000_s1026" o:spt="100" style="position:absolute;left:0pt;margin-left:85pt;margin-top:47.9pt;height:0.1pt;width:476pt;mso-position-horizontal-relative:page;mso-wrap-distance-bottom:0pt;mso-wrap-distance-top:0pt;z-index:-251638784;mso-width-relative:page;mso-height-relative:page;" filled="f" stroked="t" coordsize="6045200,1" o:gfxdata="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WMAZr2QAAAAoBAAAPAAAAAAAA&#10;AAEAIAAAACIAAABkcnMvZG93bnJldi54bWxQSwECFAAUAAAACACHTuJAzin+yxECAAB8BAAADgAA&#10;AAAAAAABACAAAAAoAQAAZHJzL2Uyb0RvYy54bWxQSwUGAAAAAAYABgBZAQAAqwUAAAAA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872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915670</wp:posOffset>
                </wp:positionV>
                <wp:extent cx="6047105" cy="1270"/>
                <wp:effectExtent l="0" t="0" r="0" b="0"/>
                <wp:wrapTopAndBottom/>
                <wp:docPr id="57" name="Graphic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71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7105">
                              <a:moveTo>
                                <a:pt x="0" y="0"/>
                              </a:moveTo>
                              <a:lnTo>
                                <a:pt x="6046787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7" o:spid="_x0000_s1026" o:spt="100" style="position:absolute;left:0pt;margin-left:85pt;margin-top:72.1pt;height:0.1pt;width:476.15pt;mso-position-horizontal-relative:page;mso-wrap-distance-bottom:0pt;mso-wrap-distance-top:0pt;z-index:-251637760;mso-width-relative:page;mso-height-relative:page;" filled="f" stroked="t" coordsize="6047105,1" o:gfxdata="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KD7rvdgAAAAMAQAADwAA&#10;AAAAAAABACAAAAAiAAAAZHJzL2Rvd25yZXYueG1sUEsBAhQAFAAAAAgAh07iQGmBs+AWAgAAfAQA&#10;AA4AAAAAAAAAAQAgAAAAJwEAAGRycy9lMm9Eb2MueG1sUEsFBgAAAAAGAAYAWQEAAK8FAAAAAA==&#10;" path="m0,0l6046787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872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1223645</wp:posOffset>
                </wp:positionV>
                <wp:extent cx="6045200" cy="1270"/>
                <wp:effectExtent l="0" t="0" r="0" b="0"/>
                <wp:wrapTopAndBottom/>
                <wp:docPr id="58" name="Graphic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8" o:spid="_x0000_s1026" o:spt="100" style="position:absolute;left:0pt;margin-left:85pt;margin-top:96.35pt;height:0.1pt;width:476pt;mso-position-horizontal-relative:page;mso-wrap-distance-bottom:0pt;mso-wrap-distance-top:0pt;z-index:-251637760;mso-width-relative:page;mso-height-relative:page;" filled="f" stroked="t" coordsize="6045200,1" o:gfxdata="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5pVjItgAAAAMAQAADwAAAAAAAAAB&#10;ACAAAAAiAAAAZHJzL2Rvd25yZXYueG1sUEsBAhQAFAAAAAgAh07iQE+22uwQAgAAfAQAAA4AAAAA&#10;AAAAAQAgAAAAJwEAAGRycy9lMm9Eb2MueG1sUEsFBgAAAAAGAAYAWQEAAKkFAAAAAA=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974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1528445</wp:posOffset>
                </wp:positionV>
                <wp:extent cx="6045200" cy="1270"/>
                <wp:effectExtent l="0" t="0" r="0" b="0"/>
                <wp:wrapTopAndBottom/>
                <wp:docPr id="59" name="Graphic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9" o:spid="_x0000_s1026" o:spt="100" style="position:absolute;left:0pt;margin-left:85pt;margin-top:120.35pt;height:0.1pt;width:476pt;mso-position-horizontal-relative:page;mso-wrap-distance-bottom:0pt;mso-wrap-distance-top:0pt;z-index:-251636736;mso-width-relative:page;mso-height-relative:page;" filled="f" stroked="t" coordsize="6045200,1" o:gfxdata="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uMOkC2QAAAAwBAAAPAAAAAAAA&#10;AAEAIAAAACIAAABkcnMvZG93bnJldi54bWxQSwECFAAUAAAACACHTuJAdJgfjRECAAB8BAAADgAA&#10;AAAAAAABACAAAAAoAQAAZHJzL2Uyb0RvYy54bWxQSwUGAAAAAAYABgBZAQAAqwUAAAAA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974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1835785</wp:posOffset>
                </wp:positionV>
                <wp:extent cx="6045200" cy="1270"/>
                <wp:effectExtent l="0" t="0" r="0" b="0"/>
                <wp:wrapTopAndBottom/>
                <wp:docPr id="60" name="Graphic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0" o:spid="_x0000_s1026" o:spt="100" style="position:absolute;left:0pt;margin-left:85pt;margin-top:144.55pt;height:0.1pt;width:476pt;mso-position-horizontal-relative:page;mso-wrap-distance-bottom:0pt;mso-wrap-distance-top:0pt;z-index:-251636736;mso-width-relative:page;mso-height-relative:page;" filled="f" stroked="t" coordsize="6045200,1" o:gfxdata="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vVTvW2gAAAAwBAAAPAAAAAAAA&#10;AAEAIAAAACIAAABkcnMvZG93bnJldi54bWxQSwECFAAUAAAACACHTuJASrneXBACAAB8BAAADgAA&#10;AAAAAAABACAAAAApAQAAZHJzL2Uyb0RvYy54bWxQSwUGAAAAAAYABgBZAQAAqwUAAAAA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076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2143125</wp:posOffset>
                </wp:positionV>
                <wp:extent cx="6046470" cy="1270"/>
                <wp:effectExtent l="0" t="0" r="0" b="0"/>
                <wp:wrapTopAndBottom/>
                <wp:docPr id="61" name="Graphic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64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6470">
                              <a:moveTo>
                                <a:pt x="0" y="0"/>
                              </a:moveTo>
                              <a:lnTo>
                                <a:pt x="6046152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1" o:spid="_x0000_s1026" o:spt="100" style="position:absolute;left:0pt;margin-left:85pt;margin-top:168.75pt;height:0.1pt;width:476.1pt;mso-position-horizontal-relative:page;mso-wrap-distance-bottom:0pt;mso-wrap-distance-top:0pt;z-index:-251635712;mso-width-relative:page;mso-height-relative:page;" filled="f" stroked="t" coordsize="6046470,1" o:gfxdata="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158zX2gAAAAwBAAAPAAAA&#10;AAAAAAEAIAAAACIAAABkcnMvZG93bnJldi54bWxQSwECFAAUAAAACACHTuJA8t8TvBMCAAB8BAAA&#10;DgAAAAAAAAABACAAAAApAQAAZHJzL2Uyb0RvYy54bWxQSwUGAAAAAAYABgBZAQAArgUAAAAA&#10;" path="m0,0l6046152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076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2447925</wp:posOffset>
                </wp:positionV>
                <wp:extent cx="6045200" cy="1270"/>
                <wp:effectExtent l="0" t="0" r="0" b="0"/>
                <wp:wrapTopAndBottom/>
                <wp:docPr id="62" name="Graphic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2" o:spid="_x0000_s1026" o:spt="100" style="position:absolute;left:0pt;margin-left:85pt;margin-top:192.75pt;height:0.1pt;width:476pt;mso-position-horizontal-relative:page;mso-wrap-distance-bottom:0pt;mso-wrap-distance-top:0pt;z-index:-251635712;mso-width-relative:page;mso-height-relative:page;" filled="f" stroked="t" coordsize="6045200,1" o:gfxdata="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iE2Sw2gAAAAwBAAAPAAAAAAAA&#10;AAEAIAAAACIAAABkcnMvZG93bnJldi54bWxQSwECFAAUAAAACACHTuJAPOVUnxACAAB8BAAADgAA&#10;AAAAAAABACAAAAApAQAAZHJzL2Uyb0RvYy54bWxQSwUGAAAAAAYABgBZAQAAqwUAAAAA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179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2755265</wp:posOffset>
                </wp:positionV>
                <wp:extent cx="6045200" cy="1270"/>
                <wp:effectExtent l="0" t="0" r="0" b="0"/>
                <wp:wrapTopAndBottom/>
                <wp:docPr id="63" name="Graphic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3" o:spid="_x0000_s1026" o:spt="100" style="position:absolute;left:0pt;margin-left:85pt;margin-top:216.95pt;height:0.1pt;width:476pt;mso-position-horizontal-relative:page;mso-wrap-distance-bottom:0pt;mso-wrap-distance-top:0pt;z-index:-251634688;mso-width-relative:page;mso-height-relative:page;" filled="f" stroked="t" coordsize="6045200,1" o:gfxdata="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G2ZGRtoAAAAMAQAADwAAAAAA&#10;AAABACAAAAAiAAAAZHJzL2Rvd25yZXYueG1sUEsBAhQAFAAAAAgAh07iQAfLkf4RAgAAfAQAAA4A&#10;AAAAAAAAAQAgAAAAKQEAAGRycy9lMm9Eb2MueG1sUEsFBgAAAAAGAAYAWQEAAKwFAAAAAA=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16C3A940">
      <w:pPr>
        <w:pStyle w:val="4"/>
        <w:rPr>
          <w:b w:val="0"/>
          <w:sz w:val="20"/>
        </w:rPr>
      </w:pPr>
    </w:p>
    <w:p w14:paraId="546AD65D">
      <w:pPr>
        <w:pStyle w:val="4"/>
        <w:rPr>
          <w:b w:val="0"/>
          <w:sz w:val="20"/>
        </w:rPr>
      </w:pPr>
    </w:p>
    <w:p w14:paraId="3C323E63">
      <w:pPr>
        <w:pStyle w:val="4"/>
        <w:rPr>
          <w:b w:val="0"/>
          <w:sz w:val="20"/>
        </w:rPr>
      </w:pPr>
    </w:p>
    <w:p w14:paraId="711CE86B">
      <w:pPr>
        <w:pStyle w:val="4"/>
        <w:spacing w:before="220"/>
        <w:rPr>
          <w:b w:val="0"/>
          <w:sz w:val="20"/>
        </w:rPr>
      </w:pPr>
    </w:p>
    <w:p w14:paraId="492A6559">
      <w:pPr>
        <w:pStyle w:val="4"/>
        <w:rPr>
          <w:b w:val="0"/>
          <w:sz w:val="20"/>
        </w:rPr>
      </w:pPr>
    </w:p>
    <w:p w14:paraId="2CA00A84">
      <w:pPr>
        <w:pStyle w:val="4"/>
        <w:rPr>
          <w:b w:val="0"/>
          <w:sz w:val="20"/>
        </w:rPr>
      </w:pPr>
    </w:p>
    <w:p w14:paraId="0C1FBD7C">
      <w:pPr>
        <w:pStyle w:val="4"/>
        <w:spacing w:before="220"/>
        <w:rPr>
          <w:b w:val="0"/>
          <w:sz w:val="20"/>
        </w:rPr>
      </w:pPr>
    </w:p>
    <w:p w14:paraId="173C70A7">
      <w:pPr>
        <w:pStyle w:val="4"/>
        <w:rPr>
          <w:b w:val="0"/>
          <w:sz w:val="20"/>
        </w:rPr>
      </w:pPr>
    </w:p>
    <w:p w14:paraId="6F96485C">
      <w:pPr>
        <w:spacing w:before="162"/>
        <w:ind w:left="0" w:right="190" w:firstLine="0"/>
        <w:jc w:val="right"/>
        <w:rPr>
          <w:sz w:val="28"/>
        </w:rPr>
      </w:pPr>
      <w:r>
        <w:rPr>
          <w:spacing w:val="-10"/>
          <w:sz w:val="28"/>
        </w:rPr>
        <w:t>.</w:t>
      </w:r>
    </w:p>
    <w:p w14:paraId="18A20E90">
      <w:pPr>
        <w:pStyle w:val="4"/>
        <w:spacing w:before="0" w:line="20" w:lineRule="exact"/>
        <w:ind w:left="141"/>
        <w:rPr>
          <w:b w:val="0"/>
          <w:sz w:val="2"/>
        </w:rPr>
      </w:pPr>
      <w:r>
        <w:rPr>
          <w:b w:val="0"/>
          <w:sz w:val="2"/>
        </w:rPr>
        <mc:AlternateContent>
          <mc:Choice Requires="wpg">
            <w:drawing>
              <wp:inline distT="0" distB="0" distL="0" distR="0">
                <wp:extent cx="6045200" cy="7620"/>
                <wp:effectExtent l="9525" t="0" r="3175" b="1905"/>
                <wp:docPr id="64" name="Group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5200" cy="7620"/>
                          <a:chOff x="0" y="0"/>
                          <a:chExt cx="6045200" cy="7620"/>
                        </a:xfrm>
                      </wpg:grpSpPr>
                      <wps:wsp>
                        <wps:cNvPr id="65" name="Graphic 65"/>
                        <wps:cNvSpPr/>
                        <wps:spPr>
                          <a:xfrm>
                            <a:off x="0" y="3608"/>
                            <a:ext cx="6045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45200">
                                <a:moveTo>
                                  <a:pt x="0" y="0"/>
                                </a:moveTo>
                                <a:lnTo>
                                  <a:pt x="6045200" y="0"/>
                                </a:lnTo>
                              </a:path>
                            </a:pathLst>
                          </a:custGeom>
                          <a:ln w="721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4" o:spid="_x0000_s1026" o:spt="203" style="height:0.6pt;width:476pt;" coordsize="6045200,7620" o:gfxdata="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6QHB4NMAAAADAQAADwAAAAAAAAABACAAAAAiAAAAZHJzL2Rvd25yZXYueG1sUEsBAhQAFAAAAAgA&#10;h07iQChrVx1jAgAAqwUAAA4AAAAAAAAAAQAgAAAAIgEAAGRycy9lMm9Eb2MueG1sUEsFBgAAAAAG&#10;AAYAWQEAAPcFAAAAAA==&#10;">
                <o:lock v:ext="edit" aspectratio="f"/>
                <v:shape id="Graphic 65" o:spid="_x0000_s1026" o:spt="100" style="position:absolute;left:0;top:3608;height:1270;width:6045200;" filled="f" stroked="t" coordsize="6045200,1" o:gfxdata="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Es0VW/&#10;AAAA2wAAAA8AAAAAAAAAAQAgAAAAIgAAAGRycy9kb3ducmV2LnhtbFBLAQIUABQAAAAIAIdO4kAz&#10;LwWeOwAAADkAAAAQAAAAAAAAAAEAIAAAAA4BAABkcnMvc2hhcGV4bWwueG1sUEsFBgAAAAAGAAYA&#10;WwEAALgDAAAAAA==&#10;" path="m0,0l6045200,0e">
                  <v:fill on="f" focussize="0,0"/>
                  <v:stroke weight="0.568267716535433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343FF8C2">
      <w:pPr>
        <w:pStyle w:val="4"/>
        <w:spacing w:after="0" w:line="20" w:lineRule="exact"/>
        <w:rPr>
          <w:b w:val="0"/>
          <w:sz w:val="2"/>
        </w:rPr>
        <w:sectPr>
          <w:pgSz w:w="11910" w:h="16840"/>
          <w:pgMar w:top="1060" w:right="425" w:bottom="280" w:left="1559" w:header="720" w:footer="720" w:gutter="0"/>
          <w:cols w:space="720" w:num="1"/>
        </w:sectPr>
      </w:pPr>
    </w:p>
    <w:p w14:paraId="57EF2AD4">
      <w:pPr>
        <w:pStyle w:val="6"/>
        <w:numPr>
          <w:ilvl w:val="0"/>
          <w:numId w:val="6"/>
        </w:numPr>
        <w:tabs>
          <w:tab w:val="left" w:pos="351"/>
        </w:tabs>
        <w:spacing w:before="59" w:after="0" w:line="240" w:lineRule="auto"/>
        <w:ind w:left="351" w:right="0" w:hanging="210"/>
        <w:jc w:val="left"/>
        <w:rPr>
          <w:sz w:val="26"/>
        </w:rPr>
      </w:pPr>
      <w:r>
        <w:rPr>
          <w:sz w:val="28"/>
        </w:rPr>
        <w:t>​</w:t>
      </w:r>
    </w:p>
    <w:p w14:paraId="1A755D56">
      <w:pPr>
        <w:tabs>
          <w:tab w:val="left" w:pos="9790"/>
        </w:tabs>
        <w:spacing w:before="162"/>
        <w:ind w:left="141" w:right="0" w:firstLine="0"/>
        <w:jc w:val="left"/>
        <w:rPr>
          <w:sz w:val="28"/>
        </w:rPr>
      </w:pPr>
      <w:r>
        <w:rPr>
          <w:spacing w:val="-2"/>
          <w:sz w:val="28"/>
        </w:rPr>
        <w:t>Решение</w:t>
      </w:r>
      <w:r>
        <w:rPr>
          <w:sz w:val="28"/>
          <w:u w:val="single"/>
        </w:rPr>
        <w:tab/>
      </w:r>
    </w:p>
    <w:p w14:paraId="1744685D">
      <w:pPr>
        <w:pStyle w:val="4"/>
        <w:rPr>
          <w:b w:val="0"/>
          <w:sz w:val="20"/>
        </w:rPr>
      </w:pP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281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303530</wp:posOffset>
                </wp:positionV>
                <wp:extent cx="6045200" cy="1270"/>
                <wp:effectExtent l="0" t="0" r="0" b="0"/>
                <wp:wrapTopAndBottom/>
                <wp:docPr id="66" name="Graphic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6" o:spid="_x0000_s1026" o:spt="100" style="position:absolute;left:0pt;margin-left:85pt;margin-top:23.9pt;height:0.1pt;width:476pt;mso-position-horizontal-relative:page;mso-wrap-distance-bottom:0pt;mso-wrap-distance-top:0pt;z-index:-251633664;mso-width-relative:page;mso-height-relative:page;" filled="f" stroked="t" coordsize="6045200,1" o:gfxdata="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IHxIrNgAAAAKAQAADwAAAAAAAAAB&#10;ACAAAAAiAAAAZHJzL2Rvd25yZXYueG1sUEsBAhQAFAAAAAgAh07iQJFbMcMQAgAAfAQAAA4AAAAA&#10;AAAAAQAgAAAAJwEAAGRycy9lMm9Eb2MueG1sUEsFBgAAAAAGAAYAWQEAAKkFAAAAAA=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281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610870</wp:posOffset>
                </wp:positionV>
                <wp:extent cx="6045200" cy="1270"/>
                <wp:effectExtent l="0" t="0" r="0" b="0"/>
                <wp:wrapTopAndBottom/>
                <wp:docPr id="67" name="Graphic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7" o:spid="_x0000_s1026" o:spt="100" style="position:absolute;left:0pt;margin-left:85pt;margin-top:48.1pt;height:0.1pt;width:476pt;mso-position-horizontal-relative:page;mso-wrap-distance-bottom:0pt;mso-wrap-distance-top:0pt;z-index:-251633664;mso-width-relative:page;mso-height-relative:page;" filled="f" stroked="t" coordsize="6045200,1" o:gfxdata="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0rixydgAAAAKAQAADwAAAAAAAAAB&#10;ACAAAAAiAAAAZHJzL2Rvd25yZXYueG1sUEsBAhQAFAAAAAgAh07iQKp19KIQAgAAfAQAAA4AAAAA&#10;AAAAAQAgAAAAJwEAAGRycy9lMm9Eb2MueG1sUEsFBgAAAAAGAAYAWQEAAKkFAAAAAA=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384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915670</wp:posOffset>
                </wp:positionV>
                <wp:extent cx="6047105" cy="1270"/>
                <wp:effectExtent l="0" t="0" r="0" b="0"/>
                <wp:wrapTopAndBottom/>
                <wp:docPr id="68" name="Graphic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71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7105">
                              <a:moveTo>
                                <a:pt x="0" y="0"/>
                              </a:moveTo>
                              <a:lnTo>
                                <a:pt x="6047041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8" o:spid="_x0000_s1026" o:spt="100" style="position:absolute;left:0pt;margin-left:85pt;margin-top:72.1pt;height:0.1pt;width:476.15pt;mso-position-horizontal-relative:page;mso-wrap-distance-bottom:0pt;mso-wrap-distance-top:0pt;z-index:-251632640;mso-width-relative:page;mso-height-relative:page;" filled="f" stroked="t" coordsize="6047105,1" o:gfxdata="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g+673YAAAADAEAAA8AAAAA&#10;AAAAAQAgAAAAIgAAAGRycy9kb3ducmV2LnhtbFBLAQIUABQAAAAIAIdO4kBhuAhqFAIAAHwEAAAO&#10;AAAAAAAAAAEAIAAAACcBAABkcnMvZTJvRG9jLnhtbFBLBQYAAAAABgAGAFkBAACtBQAAAAA=&#10;" path="m0,0l6047041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384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1223010</wp:posOffset>
                </wp:positionV>
                <wp:extent cx="6045200" cy="1270"/>
                <wp:effectExtent l="0" t="0" r="0" b="0"/>
                <wp:wrapTopAndBottom/>
                <wp:docPr id="69" name="Graphic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9" o:spid="_x0000_s1026" o:spt="100" style="position:absolute;left:0pt;margin-left:85pt;margin-top:96.3pt;height:0.1pt;width:476pt;mso-position-horizontal-relative:page;mso-wrap-distance-bottom:0pt;mso-wrap-distance-top:0pt;z-index:-251632640;mso-width-relative:page;mso-height-relative:page;" filled="f" stroked="t" coordsize="6045200,1" o:gfxdata="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zoCXjYAAAADAEAAA8AAAAAAAAA&#10;AQAgAAAAIgAAAGRycy9kb3ducmV2LnhtbFBLAQIUABQAAAAIAIdO4kAr6tCFEQIAAHwEAAAOAAAA&#10;AAAAAAEAIAAAACcBAABkcnMvZTJvRG9jLnhtbFBLBQYAAAAABgAGAFkBAACqBQAAAAA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486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1530350</wp:posOffset>
                </wp:positionV>
                <wp:extent cx="6045200" cy="1270"/>
                <wp:effectExtent l="0" t="0" r="0" b="0"/>
                <wp:wrapTopAndBottom/>
                <wp:docPr id="70" name="Graphic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0" o:spid="_x0000_s1026" o:spt="100" style="position:absolute;left:0pt;margin-left:85pt;margin-top:120.5pt;height:0.1pt;width:476pt;mso-position-horizontal-relative:page;mso-wrap-distance-bottom:0pt;mso-wrap-distance-top:0pt;z-index:-251631616;mso-width-relative:page;mso-height-relative:page;" filled="f" stroked="t" coordsize="6045200,1" o:gfxdata="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BZqiV2AAAAAwBAAAPAAAAAAAAAAEA&#10;IAAAACIAAABkcnMvZG93bnJldi54bWxQSwECFAAUAAAACACHTuJAQJW07Q8CAAB8BAAADgAAAAAA&#10;AAABACAAAAAnAQAAZHJzL2Uyb0RvYy54bWxQSwUGAAAAAAYABgBZAQAAqAUAAAAA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486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1837690</wp:posOffset>
                </wp:positionV>
                <wp:extent cx="6045200" cy="1270"/>
                <wp:effectExtent l="0" t="0" r="0" b="0"/>
                <wp:wrapTopAndBottom/>
                <wp:docPr id="71" name="Graphic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1" o:spid="_x0000_s1026" o:spt="100" style="position:absolute;left:0pt;margin-left:85pt;margin-top:144.7pt;height:0.1pt;width:476pt;mso-position-horizontal-relative:page;mso-wrap-distance-bottom:0pt;mso-wrap-distance-top:0pt;z-index:-251631616;mso-width-relative:page;mso-height-relative:page;" filled="f" stroked="t" coordsize="6045200,1" o:gfxdata="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82Ik+2gAAAAwBAAAPAAAAAAAA&#10;AAEAIAAAACIAAABkcnMvZG93bnJldi54bWxQSwECFAAUAAAACACHTuJAe7txjBACAAB8BAAADgAA&#10;AAAAAAABACAAAAApAQAAZHJzL2Uyb0RvYy54bWxQSwUGAAAAAAYABgBZAQAAqwUAAAAA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588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2142490</wp:posOffset>
                </wp:positionV>
                <wp:extent cx="6047105" cy="1270"/>
                <wp:effectExtent l="0" t="0" r="0" b="0"/>
                <wp:wrapTopAndBottom/>
                <wp:docPr id="72" name="Graphic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71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7105">
                              <a:moveTo>
                                <a:pt x="0" y="0"/>
                              </a:moveTo>
                              <a:lnTo>
                                <a:pt x="6046787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2" o:spid="_x0000_s1026" o:spt="100" style="position:absolute;left:0pt;margin-left:85pt;margin-top:168.7pt;height:0.1pt;width:476.15pt;mso-position-horizontal-relative:page;mso-wrap-distance-bottom:0pt;mso-wrap-distance-top:0pt;z-index:-251630592;mso-width-relative:page;mso-height-relative:page;" filled="f" stroked="t" coordsize="6047105,1" o:gfxdata="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ryaZjZAAAADAEAAA8A&#10;AAAAAAAAAQAgAAAAIgAAAGRycy9kb3ducmV2LnhtbFBLAQIUABQAAAAIAIdO4kCqT7ZkFgIAAHwE&#10;AAAOAAAAAAAAAAEAIAAAACgBAABkcnMvZTJvRG9jLnhtbFBLBQYAAAAABgAGAFkBAACwBQAAAAA=&#10;" path="m0,0l6046787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588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2450465</wp:posOffset>
                </wp:positionV>
                <wp:extent cx="6045200" cy="1270"/>
                <wp:effectExtent l="0" t="0" r="0" b="0"/>
                <wp:wrapTopAndBottom/>
                <wp:docPr id="73" name="Graphic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3" o:spid="_x0000_s1026" o:spt="100" style="position:absolute;left:0pt;margin-left:85pt;margin-top:192.95pt;height:0.1pt;width:476pt;mso-position-horizontal-relative:page;mso-wrap-distance-bottom:0pt;mso-wrap-distance-top:0pt;z-index:-251630592;mso-width-relative:page;mso-height-relative:page;" filled="f" stroked="t" coordsize="6045200,1" o:gfxdata="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ZSwG7bAAAADAEAAA8AAAAA&#10;AAAAAQAgAAAAIgAAAGRycy9kb3ducmV2LnhtbFBLAQIUABQAAAAIAIdO4kAN5/tPEQIAAHwEAAAO&#10;AAAAAAAAAAEAIAAAACoBAABkcnMvZTJvRG9jLnhtbFBLBQYAAAAABgAGAFkBAACtBQAAAAA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691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2757805</wp:posOffset>
                </wp:positionV>
                <wp:extent cx="6045200" cy="1270"/>
                <wp:effectExtent l="0" t="0" r="0" b="0"/>
                <wp:wrapTopAndBottom/>
                <wp:docPr id="74" name="Graphic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4" o:spid="_x0000_s1026" o:spt="100" style="position:absolute;left:0pt;margin-left:85pt;margin-top:217.15pt;height:0.1pt;width:476pt;mso-position-horizontal-relative:page;mso-wrap-distance-bottom:0pt;mso-wrap-distance-top:0pt;z-index:-251629568;mso-width-relative:page;mso-height-relative:page;" filled="f" stroked="t" coordsize="6045200,1" o:gfxdata="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0WOHq2gAAAAwBAAAPAAAAAAAA&#10;AAEAIAAAACIAAABkcnMvZG93bnJldi54bWxQSwECFAAUAAAACACHTuJA7SvRsRACAAB8BAAADgAA&#10;AAAAAAABACAAAAApAQAAZHJzL2Uyb0RvYy54bWxQSwUGAAAAAAYABgBZAQAAqwUAAAAA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691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3065145</wp:posOffset>
                </wp:positionV>
                <wp:extent cx="6045200" cy="1270"/>
                <wp:effectExtent l="0" t="0" r="0" b="0"/>
                <wp:wrapTopAndBottom/>
                <wp:docPr id="75" name="Graphic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5" o:spid="_x0000_s1026" o:spt="100" style="position:absolute;left:0pt;margin-left:85pt;margin-top:241.35pt;height:0.1pt;width:476pt;mso-position-horizontal-relative:page;mso-wrap-distance-bottom:0pt;mso-wrap-distance-top:0pt;z-index:-251629568;mso-width-relative:page;mso-height-relative:page;" filled="f" stroked="t" coordsize="6045200,1" o:gfxdata="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Yrd+n2gAAAAwBAAAPAAAAAAAA&#10;AAEAIAAAACIAAABkcnMvZG93bnJldi54bWxQSwECFAAUAAAACACHTuJA1gUU0BACAAB8BAAADgAA&#10;AAAAAAABACAAAAApAQAAZHJzL2Uyb0RvYy54bWxQSwUGAAAAAAYABgBZAQAAqwUAAAAA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793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3369945</wp:posOffset>
                </wp:positionV>
                <wp:extent cx="6046470" cy="1270"/>
                <wp:effectExtent l="0" t="0" r="0" b="0"/>
                <wp:wrapTopAndBottom/>
                <wp:docPr id="76" name="Graphic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64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6470">
                              <a:moveTo>
                                <a:pt x="0" y="0"/>
                              </a:moveTo>
                              <a:lnTo>
                                <a:pt x="6046152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6" o:spid="_x0000_s1026" o:spt="100" style="position:absolute;left:0pt;margin-left:85pt;margin-top:265.35pt;height:0.1pt;width:476.1pt;mso-position-horizontal-relative:page;mso-wrap-distance-bottom:0pt;mso-wrap-distance-top:0pt;z-index:-251628544;mso-width-relative:page;mso-height-relative:page;" filled="f" stroked="t" coordsize="6046470,1" o:gfxdata="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O6tSD/ZAAAADAEAAA8AAAAA&#10;AAAAAQAgAAAAIgAAAGRycy9kb3ducmV2LnhtbFBLAQIUABQAAAAIAIdO4kAYP1PzEwIAAHwEAAAO&#10;AAAAAAAAAAEAIAAAACgBAABkcnMvZTJvRG9jLnhtbFBLBQYAAAAABgAGAFkBAACtBQAAAAA=&#10;" path="m0,0l6046152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19AADDC8">
      <w:pPr>
        <w:pStyle w:val="4"/>
        <w:rPr>
          <w:b w:val="0"/>
          <w:sz w:val="20"/>
        </w:rPr>
      </w:pPr>
    </w:p>
    <w:p w14:paraId="7B8DE264">
      <w:pPr>
        <w:pStyle w:val="4"/>
        <w:spacing w:before="220"/>
        <w:rPr>
          <w:b w:val="0"/>
          <w:sz w:val="20"/>
        </w:rPr>
      </w:pPr>
    </w:p>
    <w:p w14:paraId="78D3938B">
      <w:pPr>
        <w:pStyle w:val="4"/>
        <w:rPr>
          <w:b w:val="0"/>
          <w:sz w:val="20"/>
        </w:rPr>
      </w:pPr>
    </w:p>
    <w:p w14:paraId="3E59AA05">
      <w:pPr>
        <w:pStyle w:val="4"/>
        <w:rPr>
          <w:b w:val="0"/>
          <w:sz w:val="20"/>
        </w:rPr>
      </w:pPr>
    </w:p>
    <w:p w14:paraId="7503754F">
      <w:pPr>
        <w:pStyle w:val="4"/>
        <w:rPr>
          <w:b w:val="0"/>
          <w:sz w:val="20"/>
        </w:rPr>
      </w:pPr>
    </w:p>
    <w:p w14:paraId="3D993591">
      <w:pPr>
        <w:pStyle w:val="4"/>
        <w:spacing w:before="220"/>
        <w:rPr>
          <w:b w:val="0"/>
          <w:sz w:val="20"/>
        </w:rPr>
      </w:pPr>
    </w:p>
    <w:p w14:paraId="35A80FD4">
      <w:pPr>
        <w:pStyle w:val="4"/>
        <w:rPr>
          <w:b w:val="0"/>
          <w:sz w:val="20"/>
        </w:rPr>
      </w:pPr>
    </w:p>
    <w:p w14:paraId="0F621DA3">
      <w:pPr>
        <w:pStyle w:val="4"/>
        <w:rPr>
          <w:b w:val="0"/>
          <w:sz w:val="20"/>
        </w:rPr>
      </w:pPr>
    </w:p>
    <w:p w14:paraId="577784DD">
      <w:pPr>
        <w:pStyle w:val="4"/>
        <w:rPr>
          <w:b w:val="0"/>
          <w:sz w:val="20"/>
        </w:rPr>
      </w:pPr>
    </w:p>
    <w:p w14:paraId="16EBCA0D">
      <w:pPr>
        <w:pStyle w:val="4"/>
        <w:spacing w:before="220"/>
        <w:rPr>
          <w:b w:val="0"/>
          <w:sz w:val="20"/>
        </w:rPr>
      </w:pPr>
    </w:p>
    <w:p w14:paraId="5BCFEC15">
      <w:pPr>
        <w:tabs>
          <w:tab w:val="left" w:pos="9521"/>
        </w:tabs>
        <w:spacing w:before="162"/>
        <w:ind w:left="141" w:right="0" w:firstLine="0"/>
        <w:jc w:val="left"/>
        <w:rPr>
          <w:sz w:val="28"/>
        </w:rPr>
      </w:pP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0CD58B20">
      <w:pPr>
        <w:pStyle w:val="6"/>
        <w:numPr>
          <w:ilvl w:val="0"/>
          <w:numId w:val="6"/>
        </w:numPr>
        <w:tabs>
          <w:tab w:val="left" w:pos="351"/>
        </w:tabs>
        <w:spacing w:before="162" w:after="0" w:line="240" w:lineRule="auto"/>
        <w:ind w:left="351" w:right="0" w:hanging="210"/>
        <w:jc w:val="left"/>
        <w:rPr>
          <w:sz w:val="26"/>
        </w:rPr>
      </w:pPr>
      <w:r>
        <w:rPr>
          <w:sz w:val="28"/>
        </w:rPr>
        <w:t>​</w:t>
      </w:r>
    </w:p>
    <w:p w14:paraId="4536DAC3">
      <w:pPr>
        <w:tabs>
          <w:tab w:val="left" w:pos="9789"/>
        </w:tabs>
        <w:spacing w:before="162"/>
        <w:ind w:left="141" w:right="0" w:firstLine="0"/>
        <w:jc w:val="left"/>
        <w:rPr>
          <w:sz w:val="28"/>
        </w:rPr>
      </w:pPr>
      <w:r>
        <w:rPr>
          <w:spacing w:val="-2"/>
          <w:sz w:val="28"/>
        </w:rPr>
        <w:t>Решение</w:t>
      </w:r>
      <w:r>
        <w:rPr>
          <w:sz w:val="28"/>
          <w:u w:val="single"/>
        </w:rPr>
        <w:tab/>
      </w:r>
    </w:p>
    <w:p w14:paraId="13DD35F9">
      <w:pPr>
        <w:pStyle w:val="4"/>
        <w:spacing w:before="220"/>
        <w:rPr>
          <w:b w:val="0"/>
          <w:sz w:val="20"/>
        </w:rPr>
      </w:pP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793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300990</wp:posOffset>
                </wp:positionV>
                <wp:extent cx="6045200" cy="1270"/>
                <wp:effectExtent l="0" t="0" r="0" b="0"/>
                <wp:wrapTopAndBottom/>
                <wp:docPr id="77" name="Graphic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7" o:spid="_x0000_s1026" o:spt="100" style="position:absolute;left:0pt;margin-left:85pt;margin-top:23.7pt;height:0.1pt;width:476pt;mso-position-horizontal-relative:page;mso-wrap-distance-bottom:0pt;mso-wrap-distance-top:0pt;z-index:-251628544;mso-width-relative:page;mso-height-relative:page;" filled="f" stroked="t" coordsize="6045200,1" o:gfxdata="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0/z+/9gAAAAKAQAADwAAAAAAAAAB&#10;ACAAAAAiAAAAZHJzL2Rvd25yZXYueG1sUEsBAhQAFAAAAAgAh07iQKBZnhMQAgAAfAQAAA4AAAAA&#10;AAAAAQAgAAAAJwEAAGRycy9lMm9Eb2MueG1sUEsFBgAAAAAGAAYAWQEAAKkFAAAAAA=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896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608330</wp:posOffset>
                </wp:positionV>
                <wp:extent cx="6045835" cy="1270"/>
                <wp:effectExtent l="0" t="0" r="0" b="0"/>
                <wp:wrapTopAndBottom/>
                <wp:docPr id="78" name="Graphic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8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835">
                              <a:moveTo>
                                <a:pt x="0" y="0"/>
                              </a:moveTo>
                              <a:lnTo>
                                <a:pt x="6045517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8" o:spid="_x0000_s1026" o:spt="100" style="position:absolute;left:0pt;margin-left:85pt;margin-top:47.9pt;height:0.1pt;width:476.05pt;mso-position-horizontal-relative:page;mso-wrap-distance-bottom:0pt;mso-wrap-distance-top:0pt;z-index:-251627520;mso-width-relative:page;mso-height-relative:page;" filled="f" stroked="t" coordsize="6045835,1" o:gfxdata="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n1yIfWAAAACgEAAA8AAAAAAAAA&#10;AQAgAAAAIgAAAGRycy9kb3ducmV2LnhtbFBLAQIUABQAAAAIAIdO4kCT99meEwIAAHwEAAAOAAAA&#10;AAAAAAEAIAAAACUBAABkcnMvZTJvRG9jLnhtbFBLBQYAAAAABgAGAFkBAACqBQAAAAA=&#10;" path="m0,0l6045517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896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916305</wp:posOffset>
                </wp:positionV>
                <wp:extent cx="6045200" cy="1270"/>
                <wp:effectExtent l="0" t="0" r="0" b="0"/>
                <wp:wrapTopAndBottom/>
                <wp:docPr id="79" name="Graphic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9" o:spid="_x0000_s1026" o:spt="100" style="position:absolute;left:0pt;margin-left:85pt;margin-top:72.15pt;height:0.1pt;width:476pt;mso-position-horizontal-relative:page;mso-wrap-distance-bottom:0pt;mso-wrap-distance-top:0pt;z-index:-251627520;mso-width-relative:page;mso-height-relative:page;" filled="f" stroked="t" coordsize="6045200,1" o:gfxdata="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wEGczYAAAADAEAAA8AAAAAAAAA&#10;AQAgAAAAIgAAAGRycy9kb3ducmV2LnhtbFBLAQIUABQAAAAIAIdO4kAhxro0EQIAAHwEAAAOAAAA&#10;AAAAAAEAIAAAACcBAABkcnMvZTJvRG9jLnhtbFBLBQYAAAAABgAGAFkBAACqBQAAAAA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998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1223645</wp:posOffset>
                </wp:positionV>
                <wp:extent cx="6045200" cy="1270"/>
                <wp:effectExtent l="0" t="0" r="0" b="0"/>
                <wp:wrapTopAndBottom/>
                <wp:docPr id="80" name="Graphic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0" o:spid="_x0000_s1026" o:spt="100" style="position:absolute;left:0pt;margin-left:85pt;margin-top:96.35pt;height:0.1pt;width:476pt;mso-position-horizontal-relative:page;mso-wrap-distance-bottom:0pt;mso-wrap-distance-top:0pt;z-index:-251626496;mso-width-relative:page;mso-height-relative:page;" filled="f" stroked="t" coordsize="6045200,1" o:gfxdata="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5pVjItgAAAAMAQAADwAAAAAAAAAB&#10;ACAAAAAiAAAAZHJzL2Rvd25yZXYueG1sUEsBAhQAFAAAAAgAh07iQGMuRsYQAgAAfAQAAA4AAAAA&#10;AAAAAQAgAAAAJwEAAGRycy9lMm9Eb2MueG1sUEsFBgAAAAAGAAYAWQEAAKkFAAAAAA=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998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1528445</wp:posOffset>
                </wp:positionV>
                <wp:extent cx="6047105" cy="1270"/>
                <wp:effectExtent l="0" t="0" r="0" b="0"/>
                <wp:wrapTopAndBottom/>
                <wp:docPr id="81" name="Graphic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71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7105">
                              <a:moveTo>
                                <a:pt x="0" y="0"/>
                              </a:moveTo>
                              <a:lnTo>
                                <a:pt x="6047041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1" o:spid="_x0000_s1026" o:spt="100" style="position:absolute;left:0pt;margin-left:85pt;margin-top:120.35pt;height:0.1pt;width:476.15pt;mso-position-horizontal-relative:page;mso-wrap-distance-bottom:0pt;mso-wrap-distance-top:0pt;z-index:-251626496;mso-width-relative:page;mso-height-relative:page;" filled="f" stroked="t" coordsize="6047105,1" o:gfxdata="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4HdxKdkAAAAMAQAADwAA&#10;AAAAAAABACAAAAAiAAAAZHJzL2Rvd25yZXYueG1sUEsBAhQAFAAAAAgAh07iQCl8nikVAgAAfAQA&#10;AA4AAAAAAAAAAQAgAAAAKAEAAGRycy9lMm9Eb2MueG1sUEsFBgAAAAAGAAYAWQEAAK8FAAAAAA==&#10;" path="m0,0l6047041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100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1835785</wp:posOffset>
                </wp:positionV>
                <wp:extent cx="6045200" cy="1270"/>
                <wp:effectExtent l="0" t="0" r="0" b="0"/>
                <wp:wrapTopAndBottom/>
                <wp:docPr id="82" name="Graphic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2" o:spid="_x0000_s1026" o:spt="100" style="position:absolute;left:0pt;margin-left:85pt;margin-top:144.55pt;height:0.1pt;width:476pt;mso-position-horizontal-relative:page;mso-wrap-distance-bottom:0pt;mso-wrap-distance-top:0pt;z-index:-251625472;mso-width-relative:page;mso-height-relative:page;" filled="f" stroked="t" coordsize="6045200,1" o:gfxdata="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vVTvW2gAAAAwBAAAPAAAAAAAA&#10;AAEAIAAAACIAAABkcnMvZG93bnJldi54bWxQSwECFAAUAAAACACHTuJAFXLMBRACAAB8BAAADgAA&#10;AAAAAAABACAAAAApAQAAZHJzL2Uyb0RvYy54bWxQSwUGAAAAAAYABgBZAQAAqwUAAAAA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100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2143125</wp:posOffset>
                </wp:positionV>
                <wp:extent cx="6045200" cy="1270"/>
                <wp:effectExtent l="0" t="0" r="0" b="0"/>
                <wp:wrapTopAndBottom/>
                <wp:docPr id="83" name="Graphic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3" o:spid="_x0000_s1026" o:spt="100" style="position:absolute;left:0pt;margin-left:85pt;margin-top:168.75pt;height:0.1pt;width:476pt;mso-position-horizontal-relative:page;mso-wrap-distance-bottom:0pt;mso-wrap-distance-top:0pt;z-index:-251625472;mso-width-relative:page;mso-height-relative:page;" filled="f" stroked="t" coordsize="6045200,1" o:gfxdata="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Hsib6doAAAAMAQAADwAAAAAA&#10;AAABACAAAAAiAAAAZHJzL2Rvd25yZXYueG1sUEsBAhQAFAAAAAgAh07iQC5cCWQRAgAAfAQAAA4A&#10;AAAAAAAAAQAgAAAAKQEAAGRycy9lMm9Eb2MueG1sUEsFBgAAAAAGAAYAWQEAAKwFAAAAAA=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203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2450465</wp:posOffset>
                </wp:positionV>
                <wp:extent cx="6045200" cy="1270"/>
                <wp:effectExtent l="0" t="0" r="0" b="0"/>
                <wp:wrapTopAndBottom/>
                <wp:docPr id="84" name="Graphic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4" o:spid="_x0000_s1026" o:spt="100" style="position:absolute;left:0pt;margin-left:85pt;margin-top:192.95pt;height:0.1pt;width:476pt;mso-position-horizontal-relative:page;mso-wrap-distance-bottom:0pt;mso-wrap-distance-top:0pt;z-index:-251624448;mso-width-relative:page;mso-height-relative:page;" filled="f" stroked="t" coordsize="6045200,1" o:gfxdata="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ZSwG7bAAAADAEAAA8AAAAA&#10;AAAAAQAgAAAAIgAAAGRycy9kb3ducmV2LnhtbFBLAQIUABQAAAAIAIdO4kDOkCOaEQIAAHwEAAAO&#10;AAAAAAAAAAEAIAAAACoBAABkcnMvZTJvRG9jLnhtbFBLBQYAAAAABgAGAFkBAACtBQAAAAA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203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2755265</wp:posOffset>
                </wp:positionV>
                <wp:extent cx="6047105" cy="1270"/>
                <wp:effectExtent l="0" t="0" r="0" b="0"/>
                <wp:wrapTopAndBottom/>
                <wp:docPr id="85" name="Graphic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71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7105">
                              <a:moveTo>
                                <a:pt x="0" y="0"/>
                              </a:moveTo>
                              <a:lnTo>
                                <a:pt x="6046787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5" o:spid="_x0000_s1026" o:spt="100" style="position:absolute;left:0pt;margin-left:85pt;margin-top:216.95pt;height:0.1pt;width:476.15pt;mso-position-horizontal-relative:page;mso-wrap-distance-bottom:0pt;mso-wrap-distance-top:0pt;z-index:-251624448;mso-width-relative:page;mso-height-relative:page;" filled="f" stroked="t" coordsize="6047105,1" o:gfxdata="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FSHebdkAAAAMAQAADwAA&#10;AAAAAAABACAAAAAiAAAAZHJzL2Rvd25yZXYueG1sUEsBAhQAFAAAAAgAh07iQGk4brEVAgAAfAQA&#10;AA4AAAAAAAAAAQAgAAAAKAEAAGRycy9lMm9Eb2MueG1sUEsFBgAAAAAGAAYAWQEAAK8FAAAAAA==&#10;" path="m0,0l6046787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305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3062605</wp:posOffset>
                </wp:positionV>
                <wp:extent cx="6045200" cy="1270"/>
                <wp:effectExtent l="0" t="0" r="0" b="0"/>
                <wp:wrapTopAndBottom/>
                <wp:docPr id="86" name="Graphic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6" o:spid="_x0000_s1026" o:spt="100" style="position:absolute;left:0pt;margin-left:85pt;margin-top:241.15pt;height:0.1pt;width:476pt;mso-position-horizontal-relative:page;mso-wrap-distance-bottom:0pt;mso-wrap-distance-top:0pt;z-index:-251623424;mso-width-relative:page;mso-height-relative:page;" filled="f" stroked="t" coordsize="6045200,1" o:gfxdata="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dECmHNoAAAAMAQAADwAAAAAA&#10;AAABACAAAAAiAAAAZHJzL2Rvd25yZXYueG1sUEsBAhQAFAAAAAgAh07iQLjMqVkRAgAAfAQAAA4A&#10;AAAAAAAAAQAgAAAAKQEAAGRycy9lMm9Eb2MueG1sUEsFBgAAAAAGAAYAWQEAAKwFAAAAAA=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305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3369945</wp:posOffset>
                </wp:positionV>
                <wp:extent cx="6045200" cy="1270"/>
                <wp:effectExtent l="0" t="0" r="0" b="0"/>
                <wp:wrapTopAndBottom/>
                <wp:docPr id="87" name="Graphic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7" o:spid="_x0000_s1026" o:spt="100" style="position:absolute;left:0pt;margin-left:85pt;margin-top:265.35pt;height:0.1pt;width:476pt;mso-position-horizontal-relative:page;mso-wrap-distance-bottom:0pt;mso-wrap-distance-top:0pt;z-index:-251623424;mso-width-relative:page;mso-height-relative:page;" filled="f" stroked="t" coordsize="6045200,1" o:gfxdata="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Fgh8B2gAAAAwBAAAPAAAAAAAA&#10;AAEAIAAAACIAAABkcnMvZG93bnJldi54bWxQSwECFAAUAAAACACHTuJAg+JsOBACAAB8BAAADgAA&#10;AAAAAAABACAAAAApAQAAZHJzL2Uyb0RvYy54bWxQSwUGAAAAAAYABgBZAQAAqwUAAAAA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387AF5B3">
      <w:pPr>
        <w:pStyle w:val="4"/>
        <w:rPr>
          <w:b w:val="0"/>
          <w:sz w:val="20"/>
        </w:rPr>
      </w:pPr>
    </w:p>
    <w:p w14:paraId="2B4732FA">
      <w:pPr>
        <w:pStyle w:val="4"/>
        <w:rPr>
          <w:b w:val="0"/>
          <w:sz w:val="20"/>
        </w:rPr>
      </w:pPr>
    </w:p>
    <w:p w14:paraId="33B60E89">
      <w:pPr>
        <w:pStyle w:val="4"/>
        <w:rPr>
          <w:b w:val="0"/>
          <w:sz w:val="20"/>
        </w:rPr>
      </w:pPr>
    </w:p>
    <w:p w14:paraId="245FA455">
      <w:pPr>
        <w:pStyle w:val="4"/>
        <w:spacing w:before="220"/>
        <w:rPr>
          <w:b w:val="0"/>
          <w:sz w:val="20"/>
        </w:rPr>
      </w:pPr>
    </w:p>
    <w:p w14:paraId="1B2B4BD2">
      <w:pPr>
        <w:pStyle w:val="4"/>
        <w:rPr>
          <w:b w:val="0"/>
          <w:sz w:val="20"/>
        </w:rPr>
      </w:pPr>
    </w:p>
    <w:p w14:paraId="2C7E0F60">
      <w:pPr>
        <w:pStyle w:val="4"/>
        <w:rPr>
          <w:b w:val="0"/>
          <w:sz w:val="20"/>
        </w:rPr>
      </w:pPr>
    </w:p>
    <w:p w14:paraId="1B1C0768">
      <w:pPr>
        <w:pStyle w:val="4"/>
        <w:rPr>
          <w:b w:val="0"/>
          <w:sz w:val="20"/>
        </w:rPr>
      </w:pPr>
    </w:p>
    <w:p w14:paraId="111F1DEC">
      <w:pPr>
        <w:pStyle w:val="4"/>
        <w:spacing w:before="220"/>
        <w:rPr>
          <w:b w:val="0"/>
          <w:sz w:val="20"/>
        </w:rPr>
      </w:pPr>
    </w:p>
    <w:p w14:paraId="555A03F9">
      <w:pPr>
        <w:pStyle w:val="4"/>
        <w:rPr>
          <w:b w:val="0"/>
          <w:sz w:val="20"/>
        </w:rPr>
      </w:pPr>
    </w:p>
    <w:p w14:paraId="66215BCC">
      <w:pPr>
        <w:pStyle w:val="4"/>
        <w:rPr>
          <w:b w:val="0"/>
          <w:sz w:val="20"/>
        </w:rPr>
      </w:pPr>
    </w:p>
    <w:p w14:paraId="62E81EA8">
      <w:pPr>
        <w:tabs>
          <w:tab w:val="left" w:pos="9521"/>
        </w:tabs>
        <w:spacing w:before="158"/>
        <w:ind w:left="141" w:right="0" w:firstLine="0"/>
        <w:jc w:val="left"/>
        <w:rPr>
          <w:sz w:val="28"/>
        </w:rPr>
      </w:pP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0604E31E">
      <w:pPr>
        <w:spacing w:after="0"/>
        <w:jc w:val="left"/>
        <w:rPr>
          <w:sz w:val="28"/>
        </w:rPr>
        <w:sectPr>
          <w:pgSz w:w="11910" w:h="16840"/>
          <w:pgMar w:top="1060" w:right="425" w:bottom="280" w:left="1559" w:header="720" w:footer="720" w:gutter="0"/>
          <w:cols w:space="720" w:num="1"/>
        </w:sectPr>
      </w:pPr>
    </w:p>
    <w:p w14:paraId="6F152D86">
      <w:pPr>
        <w:pStyle w:val="6"/>
        <w:numPr>
          <w:ilvl w:val="0"/>
          <w:numId w:val="6"/>
        </w:numPr>
        <w:tabs>
          <w:tab w:val="left" w:pos="351"/>
        </w:tabs>
        <w:spacing w:before="59" w:after="0" w:line="240" w:lineRule="auto"/>
        <w:ind w:left="351" w:right="0" w:hanging="210"/>
        <w:jc w:val="left"/>
        <w:rPr>
          <w:sz w:val="26"/>
        </w:rPr>
      </w:pPr>
      <w:r>
        <w:rPr>
          <w:sz w:val="28"/>
        </w:rPr>
        <w:t>​</w:t>
      </w:r>
    </w:p>
    <w:p w14:paraId="5FFBC74D">
      <w:pPr>
        <w:tabs>
          <w:tab w:val="left" w:pos="9791"/>
        </w:tabs>
        <w:spacing w:before="162"/>
        <w:ind w:left="141" w:right="0" w:firstLine="0"/>
        <w:jc w:val="left"/>
        <w:rPr>
          <w:sz w:val="28"/>
        </w:rPr>
      </w:pPr>
      <w:r>
        <w:rPr>
          <w:spacing w:val="-2"/>
          <w:sz w:val="28"/>
        </w:rPr>
        <w:t>Решение</w:t>
      </w:r>
      <w:r>
        <w:rPr>
          <w:sz w:val="28"/>
          <w:u w:val="single"/>
        </w:rPr>
        <w:tab/>
      </w:r>
    </w:p>
    <w:p w14:paraId="7ABD35B9">
      <w:pPr>
        <w:pStyle w:val="4"/>
        <w:rPr>
          <w:b w:val="0"/>
          <w:sz w:val="20"/>
        </w:rPr>
      </w:pP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408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303530</wp:posOffset>
                </wp:positionV>
                <wp:extent cx="6045200" cy="1270"/>
                <wp:effectExtent l="0" t="0" r="0" b="0"/>
                <wp:wrapTopAndBottom/>
                <wp:docPr id="88" name="Graphic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8" o:spid="_x0000_s1026" o:spt="100" style="position:absolute;left:0pt;margin-left:85pt;margin-top:23.9pt;height:0.1pt;width:476pt;mso-position-horizontal-relative:page;mso-wrap-distance-bottom:0pt;mso-wrap-distance-top:0pt;z-index:-251622400;mso-width-relative:page;mso-height-relative:page;" filled="f" stroked="t" coordsize="6045200,1" o:gfxdata="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IHxIrNgAAAAKAQAADwAAAAAAAAAB&#10;ACAAAAAiAAAAZHJzL2Rvd25yZXYueG1sUEsBAhQAFAAAAAgAh07iQDlTjX4QAgAAfAQAAA4AAAAA&#10;AAAAAQAgAAAAJwEAAGRycy9lMm9Eb2MueG1sUEsFBgAAAAAGAAYAWQEAAKkFAAAAAA=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408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610870</wp:posOffset>
                </wp:positionV>
                <wp:extent cx="6045200" cy="1270"/>
                <wp:effectExtent l="0" t="0" r="0" b="0"/>
                <wp:wrapTopAndBottom/>
                <wp:docPr id="89" name="Graphic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9" o:spid="_x0000_s1026" o:spt="100" style="position:absolute;left:0pt;margin-left:85pt;margin-top:48.1pt;height:0.1pt;width:476pt;mso-position-horizontal-relative:page;mso-wrap-distance-bottom:0pt;mso-wrap-distance-top:0pt;z-index:-251622400;mso-width-relative:page;mso-height-relative:page;" filled="f" stroked="t" coordsize="6045200,1" o:gfxdata="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K4scnYAAAACgEAAA8AAAAAAAAA&#10;AQAgAAAAIgAAAGRycy9kb3ducmV2LnhtbFBLAQIUABQAAAAIAIdO4kACfUgfEQIAAHwEAAAOAAAA&#10;AAAAAAEAIAAAACcBAABkcnMvZTJvRG9jLnhtbFBLBQYAAAAABgAGAFkBAACqBQAAAAA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510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915670</wp:posOffset>
                </wp:positionV>
                <wp:extent cx="6045200" cy="1270"/>
                <wp:effectExtent l="0" t="0" r="0" b="0"/>
                <wp:wrapTopAndBottom/>
                <wp:docPr id="90" name="Graphic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0" o:spid="_x0000_s1026" o:spt="100" style="position:absolute;left:0pt;margin-left:85pt;margin-top:72.1pt;height:0.1pt;width:476pt;mso-position-horizontal-relative:page;mso-wrap-distance-bottom:0pt;mso-wrap-distance-top:0pt;z-index:-251621376;mso-width-relative:page;mso-height-relative:page;" filled="f" stroked="t" coordsize="6045200,1" o:gfxdata="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JnlzltgAAAAMAQAADwAAAAAAAAAB&#10;ACAAAAAiAAAAZHJzL2Rvd25yZXYueG1sUEsBAhQAFAAAAAgAh07iQGkCLHcQAgAAfAQAAA4AAAAA&#10;AAAAAQAgAAAAJwEAAGRycy9lMm9Eb2MueG1sUEsFBgAAAAAGAAYAWQEAAKkFAAAAAA=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510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1223010</wp:posOffset>
                </wp:positionV>
                <wp:extent cx="6045835" cy="1270"/>
                <wp:effectExtent l="0" t="0" r="0" b="0"/>
                <wp:wrapTopAndBottom/>
                <wp:docPr id="91" name="Graphic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8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835">
                              <a:moveTo>
                                <a:pt x="0" y="0"/>
                              </a:moveTo>
                              <a:lnTo>
                                <a:pt x="6045517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1" o:spid="_x0000_s1026" o:spt="100" style="position:absolute;left:0pt;margin-left:85pt;margin-top:96.3pt;height:0.1pt;width:476.05pt;mso-position-horizontal-relative:page;mso-wrap-distance-bottom:0pt;mso-wrap-distance-top:0pt;z-index:-251621376;mso-width-relative:page;mso-height-relative:page;" filled="f" stroked="t" coordsize="6045835,1" o:gfxdata="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Qkq5N1gAAAAwBAAAPAAAAAAAA&#10;AAEAIAAAACIAAABkcnMvZG93bnJldi54bWxQSwECFAAUAAAACACHTuJA2zNP3RQCAAB8BAAADgAA&#10;AAAAAAABACAAAAAlAQAAZHJzL2Uyb0RvYy54bWxQSwUGAAAAAAYABgBZAQAAqwUAAAAA&#10;" path="m0,0l6045517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612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1530350</wp:posOffset>
                </wp:positionV>
                <wp:extent cx="6045200" cy="1270"/>
                <wp:effectExtent l="0" t="0" r="0" b="0"/>
                <wp:wrapTopAndBottom/>
                <wp:docPr id="92" name="Graphic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2" o:spid="_x0000_s1026" o:spt="100" style="position:absolute;left:0pt;margin-left:85pt;margin-top:120.5pt;height:0.1pt;width:476pt;mso-position-horizontal-relative:page;mso-wrap-distance-bottom:0pt;mso-wrap-distance-top:0pt;z-index:-251620352;mso-width-relative:page;mso-height-relative:page;" filled="f" stroked="t" coordsize="6045200,1" o:gfxdata="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FmqJXYAAAADAEAAA8AAAAAAAAA&#10;AQAgAAAAIgAAAGRycy9kb3ducmV2LnhtbFBLAQIUABQAAAAIAIdO4kAfXqa0EQIAAHwEAAAOAAAA&#10;AAAAAAEAIAAAACcBAABkcnMvZTJvRG9jLnhtbFBLBQYAAAAABgAGAFkBAACqBQAAAAA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612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1837690</wp:posOffset>
                </wp:positionV>
                <wp:extent cx="6045200" cy="1270"/>
                <wp:effectExtent l="0" t="0" r="0" b="0"/>
                <wp:wrapTopAndBottom/>
                <wp:docPr id="93" name="Graphic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3" o:spid="_x0000_s1026" o:spt="100" style="position:absolute;left:0pt;margin-left:85pt;margin-top:144.7pt;height:0.1pt;width:476pt;mso-position-horizontal-relative:page;mso-wrap-distance-bottom:0pt;mso-wrap-distance-top:0pt;z-index:-251620352;mso-width-relative:page;mso-height-relative:page;" filled="f" stroked="t" coordsize="6045200,1" o:gfxdata="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NiJPtoAAAAMAQAADwAAAAAA&#10;AAABACAAAAAiAAAAZHJzL2Rvd25yZXYueG1sUEsBAhQAFAAAAAgAh07iQCRwY9URAgAAfAQAAA4A&#10;AAAAAAAAAQAgAAAAKQEAAGRycy9lMm9Eb2MueG1sUEsFBgAAAAAGAAYAWQEAAKwFAAAAAA=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715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2142490</wp:posOffset>
                </wp:positionV>
                <wp:extent cx="6047105" cy="1270"/>
                <wp:effectExtent l="0" t="0" r="0" b="0"/>
                <wp:wrapTopAndBottom/>
                <wp:docPr id="94" name="Graphic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71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7105">
                              <a:moveTo>
                                <a:pt x="0" y="0"/>
                              </a:moveTo>
                              <a:lnTo>
                                <a:pt x="6047041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4" o:spid="_x0000_s1026" o:spt="100" style="position:absolute;left:0pt;margin-left:85pt;margin-top:168.7pt;height:0.1pt;width:476.15pt;mso-position-horizontal-relative:page;mso-wrap-distance-bottom:0pt;mso-wrap-distance-top:0pt;z-index:-251619328;mso-width-relative:page;mso-height-relative:page;" filled="f" stroked="t" coordsize="6047105,1" o:gfxdata="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qvJpmNkAAAAMAQAADwAA&#10;AAAAAAABACAAAAAiAAAAZHJzL2Rvd25yZXYueG1sUEsBAhQAFAAAAAgAh07iQLXAVKUVAgAAfAQA&#10;AA4AAAAAAAAAAQAgAAAAKAEAAGRycy9lMm9Eb2MueG1sUEsFBgAAAAAGAAYAWQEAAK8FAAAAAA==&#10;" path="m0,0l6047041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715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2450465</wp:posOffset>
                </wp:positionV>
                <wp:extent cx="6045200" cy="1270"/>
                <wp:effectExtent l="0" t="0" r="0" b="0"/>
                <wp:wrapTopAndBottom/>
                <wp:docPr id="95" name="Graphic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5" o:spid="_x0000_s1026" o:spt="100" style="position:absolute;left:0pt;margin-left:85pt;margin-top:192.95pt;height:0.1pt;width:476pt;mso-position-horizontal-relative:page;mso-wrap-distance-bottom:0pt;mso-wrap-distance-top:0pt;z-index:-251619328;mso-width-relative:page;mso-height-relative:page;" filled="f" stroked="t" coordsize="6045200,1" o:gfxdata="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ZSwG7bAAAADAEAAA8AAAAA&#10;AAAAAQAgAAAAIgAAAGRycy9kb3ducmV2LnhtbFBLAQIUABQAAAAIAIdO4kD/koxKEQIAAHwEAAAO&#10;AAAAAAAAAAEAIAAAACoBAABkcnMvZTJvRG9jLnhtbFBLBQYAAAAABgAGAFkBAACtBQAAAAA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817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2757805</wp:posOffset>
                </wp:positionV>
                <wp:extent cx="6045200" cy="1270"/>
                <wp:effectExtent l="0" t="0" r="0" b="0"/>
                <wp:wrapTopAndBottom/>
                <wp:docPr id="96" name="Graphic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6" o:spid="_x0000_s1026" o:spt="100" style="position:absolute;left:0pt;margin-left:85pt;margin-top:217.15pt;height:0.1pt;width:476pt;mso-position-horizontal-relative:page;mso-wrap-distance-bottom:0pt;mso-wrap-distance-top:0pt;z-index:-251618304;mso-width-relative:page;mso-height-relative:page;" filled="f" stroked="t" coordsize="6045200,1" o:gfxdata="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9Fjh6toAAAAMAQAADwAAAAAA&#10;AAABACAAAAAiAAAAZHJzL2Rvd25yZXYueG1sUEsBAhQAFAAAAAgAh07iQLLgw+gRAgAAfAQAAA4A&#10;AAAAAAAAAQAgAAAAKQEAAGRycy9lMm9Eb2MueG1sUEsFBgAAAAAGAAYAWQEAAKwFAAAAAA=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817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3065145</wp:posOffset>
                </wp:positionV>
                <wp:extent cx="6045200" cy="1270"/>
                <wp:effectExtent l="0" t="0" r="0" b="0"/>
                <wp:wrapTopAndBottom/>
                <wp:docPr id="97" name="Graphic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7" o:spid="_x0000_s1026" o:spt="100" style="position:absolute;left:0pt;margin-left:85pt;margin-top:241.35pt;height:0.1pt;width:476pt;mso-position-horizontal-relative:page;mso-wrap-distance-bottom:0pt;mso-wrap-distance-top:0pt;z-index:-251618304;mso-width-relative:page;mso-height-relative:page;" filled="f" stroked="t" coordsize="6045200,1" o:gfxdata="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WK3fp9oAAAAMAQAADwAAAAAA&#10;AAABACAAAAAiAAAAZHJzL2Rvd25yZXYueG1sUEsBAhQAFAAAAAgAh07iQInOBokRAgAAfAQAAA4A&#10;AAAAAAAAAQAgAAAAKQEAAGRycy9lMm9Eb2MueG1sUEsFBgAAAAAGAAYAWQEAAKwFAAAAAA=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920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3369945</wp:posOffset>
                </wp:positionV>
                <wp:extent cx="6047105" cy="1270"/>
                <wp:effectExtent l="0" t="0" r="0" b="0"/>
                <wp:wrapTopAndBottom/>
                <wp:docPr id="98" name="Graphic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71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7105">
                              <a:moveTo>
                                <a:pt x="0" y="0"/>
                              </a:moveTo>
                              <a:lnTo>
                                <a:pt x="6046533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8" o:spid="_x0000_s1026" o:spt="100" style="position:absolute;left:0pt;margin-left:85pt;margin-top:265.35pt;height:0.1pt;width:476.15pt;mso-position-horizontal-relative:page;mso-wrap-distance-bottom:0pt;mso-wrap-distance-top:0pt;z-index:-251617280;mso-width-relative:page;mso-height-relative:page;" filled="f" stroked="t" coordsize="6047105,1" o:gfxdata="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LxYcq2QAAAAwBAAAP&#10;AAAAAAAAAAEAIAAAACIAAABkcnMvZG93bnJldi54bWxQSwECFAAUAAAACACHTuJA36aUUhcCAAB8&#10;BAAADgAAAAAAAAABACAAAAAoAQAAZHJzL2Uyb0RvYy54bWxQSwUGAAAAAAYABgBZAQAAsQUAAAAA&#10;" path="m0,0l6046533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39D8EB39">
      <w:pPr>
        <w:pStyle w:val="4"/>
        <w:rPr>
          <w:b w:val="0"/>
          <w:sz w:val="20"/>
        </w:rPr>
      </w:pPr>
    </w:p>
    <w:p w14:paraId="222A1056">
      <w:pPr>
        <w:pStyle w:val="4"/>
        <w:spacing w:before="220"/>
        <w:rPr>
          <w:b w:val="0"/>
          <w:sz w:val="20"/>
        </w:rPr>
      </w:pPr>
    </w:p>
    <w:p w14:paraId="4A7F4FA1">
      <w:pPr>
        <w:pStyle w:val="4"/>
        <w:rPr>
          <w:b w:val="0"/>
          <w:sz w:val="20"/>
        </w:rPr>
      </w:pPr>
    </w:p>
    <w:p w14:paraId="1A150567">
      <w:pPr>
        <w:pStyle w:val="4"/>
        <w:rPr>
          <w:b w:val="0"/>
          <w:sz w:val="20"/>
        </w:rPr>
      </w:pPr>
    </w:p>
    <w:p w14:paraId="0F75557C">
      <w:pPr>
        <w:pStyle w:val="4"/>
        <w:rPr>
          <w:b w:val="0"/>
          <w:sz w:val="20"/>
        </w:rPr>
      </w:pPr>
    </w:p>
    <w:p w14:paraId="58D50DA6">
      <w:pPr>
        <w:pStyle w:val="4"/>
        <w:spacing w:before="220"/>
        <w:rPr>
          <w:b w:val="0"/>
          <w:sz w:val="20"/>
        </w:rPr>
      </w:pPr>
    </w:p>
    <w:p w14:paraId="01F5E11C">
      <w:pPr>
        <w:pStyle w:val="4"/>
        <w:rPr>
          <w:b w:val="0"/>
          <w:sz w:val="20"/>
        </w:rPr>
      </w:pPr>
    </w:p>
    <w:p w14:paraId="5E2E01B2">
      <w:pPr>
        <w:pStyle w:val="4"/>
        <w:rPr>
          <w:b w:val="0"/>
          <w:sz w:val="20"/>
        </w:rPr>
      </w:pPr>
    </w:p>
    <w:p w14:paraId="482A7AD7">
      <w:pPr>
        <w:pStyle w:val="4"/>
        <w:rPr>
          <w:b w:val="0"/>
          <w:sz w:val="20"/>
        </w:rPr>
      </w:pPr>
    </w:p>
    <w:p w14:paraId="5CA35BB2">
      <w:pPr>
        <w:pStyle w:val="4"/>
        <w:spacing w:before="220"/>
        <w:rPr>
          <w:b w:val="0"/>
          <w:sz w:val="20"/>
        </w:rPr>
      </w:pPr>
    </w:p>
    <w:p w14:paraId="7CB9B20C">
      <w:pPr>
        <w:tabs>
          <w:tab w:val="left" w:pos="9521"/>
        </w:tabs>
        <w:spacing w:before="162"/>
        <w:ind w:left="141" w:right="0" w:firstLine="0"/>
        <w:jc w:val="left"/>
        <w:rPr>
          <w:sz w:val="28"/>
        </w:rPr>
      </w:pP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0D02B702">
      <w:pPr>
        <w:pStyle w:val="4"/>
        <w:spacing w:before="0"/>
        <w:rPr>
          <w:b w:val="0"/>
        </w:rPr>
      </w:pPr>
    </w:p>
    <w:p w14:paraId="5C543BF6">
      <w:pPr>
        <w:pStyle w:val="4"/>
        <w:spacing w:before="0"/>
        <w:rPr>
          <w:b w:val="0"/>
        </w:rPr>
      </w:pPr>
    </w:p>
    <w:p w14:paraId="6DFBF820">
      <w:pPr>
        <w:pStyle w:val="4"/>
        <w:spacing w:before="160"/>
        <w:rPr>
          <w:b w:val="0"/>
        </w:rPr>
      </w:pPr>
    </w:p>
    <w:p w14:paraId="00D450EA">
      <w:pPr>
        <w:pStyle w:val="6"/>
        <w:numPr>
          <w:ilvl w:val="0"/>
          <w:numId w:val="6"/>
        </w:numPr>
        <w:tabs>
          <w:tab w:val="left" w:pos="2520"/>
        </w:tabs>
        <w:spacing w:before="0" w:after="0" w:line="240" w:lineRule="auto"/>
        <w:ind w:left="2520" w:right="0" w:hanging="283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расшифровку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аббревиатуры</w:t>
      </w:r>
      <w:r>
        <w:rPr>
          <w:spacing w:val="-2"/>
          <w:sz w:val="28"/>
        </w:rPr>
        <w:t>.</w:t>
      </w:r>
    </w:p>
    <w:p w14:paraId="59694453">
      <w:pPr>
        <w:pStyle w:val="4"/>
        <w:spacing w:before="162"/>
        <w:ind w:left="721"/>
      </w:pPr>
      <w:r>
        <w:t>За</w:t>
      </w:r>
      <w:r>
        <w:rPr>
          <w:spacing w:val="-3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ответ-2</w:t>
      </w:r>
      <w:r>
        <w:rPr>
          <w:spacing w:val="1"/>
        </w:rPr>
        <w:t xml:space="preserve"> </w:t>
      </w:r>
      <w:r>
        <w:t>балла.</w:t>
      </w:r>
      <w:r>
        <w:rPr>
          <w:spacing w:val="-1"/>
        </w:rPr>
        <w:t xml:space="preserve"> </w:t>
      </w:r>
      <w:r>
        <w:t>Всего</w:t>
      </w:r>
      <w:r>
        <w:rPr>
          <w:spacing w:val="-5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задание-10</w:t>
      </w:r>
      <w:r>
        <w:rPr>
          <w:spacing w:val="-2"/>
        </w:rPr>
        <w:t xml:space="preserve"> баллов.</w:t>
      </w:r>
    </w:p>
    <w:p w14:paraId="0B590264">
      <w:pPr>
        <w:pStyle w:val="6"/>
        <w:numPr>
          <w:ilvl w:val="0"/>
          <w:numId w:val="7"/>
        </w:numPr>
        <w:tabs>
          <w:tab w:val="left" w:pos="353"/>
          <w:tab w:val="left" w:pos="9313"/>
        </w:tabs>
        <w:spacing w:before="163" w:after="0" w:line="240" w:lineRule="auto"/>
        <w:ind w:left="353" w:right="0" w:hanging="212"/>
        <w:jc w:val="left"/>
        <w:rPr>
          <w:sz w:val="28"/>
        </w:rPr>
      </w:pPr>
      <w:r>
        <w:rPr>
          <w:sz w:val="28"/>
          <w:u w:val="single"/>
        </w:rPr>
        <w:tab/>
      </w:r>
      <w:r>
        <w:rPr>
          <w:spacing w:val="-10"/>
          <w:sz w:val="28"/>
        </w:rPr>
        <w:t>;</w:t>
      </w:r>
    </w:p>
    <w:p w14:paraId="73DBC49E">
      <w:pPr>
        <w:pStyle w:val="6"/>
        <w:numPr>
          <w:ilvl w:val="0"/>
          <w:numId w:val="7"/>
        </w:numPr>
        <w:tabs>
          <w:tab w:val="left" w:pos="353"/>
          <w:tab w:val="left" w:pos="9453"/>
        </w:tabs>
        <w:spacing w:before="162" w:after="0" w:line="240" w:lineRule="auto"/>
        <w:ind w:left="353" w:right="0" w:hanging="212"/>
        <w:jc w:val="left"/>
        <w:rPr>
          <w:sz w:val="28"/>
        </w:rPr>
      </w:pPr>
      <w:r>
        <w:rPr>
          <w:sz w:val="28"/>
          <w:u w:val="single"/>
        </w:rPr>
        <w:tab/>
      </w:r>
      <w:r>
        <w:rPr>
          <w:spacing w:val="-10"/>
          <w:sz w:val="28"/>
        </w:rPr>
        <w:t>;</w:t>
      </w:r>
    </w:p>
    <w:p w14:paraId="0FA7857B">
      <w:pPr>
        <w:pStyle w:val="6"/>
        <w:numPr>
          <w:ilvl w:val="0"/>
          <w:numId w:val="7"/>
        </w:numPr>
        <w:tabs>
          <w:tab w:val="left" w:pos="353"/>
          <w:tab w:val="left" w:pos="9593"/>
        </w:tabs>
        <w:spacing w:before="158" w:after="0" w:line="240" w:lineRule="auto"/>
        <w:ind w:left="353" w:right="0" w:hanging="212"/>
        <w:jc w:val="left"/>
        <w:rPr>
          <w:sz w:val="28"/>
        </w:rPr>
      </w:pPr>
      <w:r>
        <w:rPr>
          <w:sz w:val="28"/>
          <w:u w:val="single"/>
        </w:rPr>
        <w:tab/>
      </w:r>
      <w:r>
        <w:rPr>
          <w:spacing w:val="-10"/>
          <w:sz w:val="28"/>
        </w:rPr>
        <w:t>;</w:t>
      </w:r>
    </w:p>
    <w:p w14:paraId="2A71BED3">
      <w:pPr>
        <w:pStyle w:val="6"/>
        <w:numPr>
          <w:ilvl w:val="0"/>
          <w:numId w:val="7"/>
        </w:numPr>
        <w:tabs>
          <w:tab w:val="left" w:pos="353"/>
          <w:tab w:val="left" w:pos="9595"/>
        </w:tabs>
        <w:spacing w:before="162" w:after="0" w:line="240" w:lineRule="auto"/>
        <w:ind w:left="353" w:right="0" w:hanging="212"/>
        <w:jc w:val="left"/>
        <w:rPr>
          <w:sz w:val="28"/>
        </w:rPr>
      </w:pPr>
      <w:r>
        <w:rPr>
          <w:sz w:val="28"/>
          <w:u w:val="single"/>
        </w:rPr>
        <w:tab/>
      </w:r>
      <w:r>
        <w:rPr>
          <w:spacing w:val="-10"/>
          <w:sz w:val="28"/>
        </w:rPr>
        <w:t>;</w:t>
      </w:r>
    </w:p>
    <w:p w14:paraId="685C4764">
      <w:pPr>
        <w:pStyle w:val="6"/>
        <w:numPr>
          <w:ilvl w:val="0"/>
          <w:numId w:val="7"/>
        </w:numPr>
        <w:tabs>
          <w:tab w:val="left" w:pos="353"/>
          <w:tab w:val="left" w:pos="9593"/>
        </w:tabs>
        <w:spacing w:before="162" w:after="0" w:line="240" w:lineRule="auto"/>
        <w:ind w:left="353" w:right="0" w:hanging="212"/>
        <w:jc w:val="left"/>
        <w:rPr>
          <w:sz w:val="28"/>
        </w:rPr>
      </w:pP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2544F6D5">
      <w:pPr>
        <w:pStyle w:val="6"/>
        <w:spacing w:after="0" w:line="240" w:lineRule="auto"/>
        <w:jc w:val="left"/>
        <w:rPr>
          <w:sz w:val="28"/>
        </w:rPr>
        <w:sectPr>
          <w:pgSz w:w="11910" w:h="16840"/>
          <w:pgMar w:top="1060" w:right="425" w:bottom="280" w:left="1559" w:header="720" w:footer="720" w:gutter="0"/>
          <w:cols w:space="720" w:num="1"/>
        </w:sectPr>
      </w:pPr>
    </w:p>
    <w:p w14:paraId="6D0C3911">
      <w:pPr>
        <w:pStyle w:val="6"/>
        <w:numPr>
          <w:ilvl w:val="0"/>
          <w:numId w:val="6"/>
        </w:numPr>
        <w:tabs>
          <w:tab w:val="left" w:pos="2312"/>
        </w:tabs>
        <w:spacing w:before="63" w:after="0" w:line="240" w:lineRule="auto"/>
        <w:ind w:left="2312" w:right="0" w:hanging="283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перевод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латинского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выражения.</w:t>
      </w:r>
    </w:p>
    <w:p w14:paraId="7BAC68A4">
      <w:pPr>
        <w:pStyle w:val="4"/>
        <w:spacing w:before="162"/>
        <w:ind w:left="174" w:right="172"/>
        <w:jc w:val="center"/>
      </w:pPr>
      <w:r>
        <w:t>За</w:t>
      </w:r>
      <w:r>
        <w:rPr>
          <w:spacing w:val="-3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ответ-5</w:t>
      </w:r>
      <w:r>
        <w:rPr>
          <w:spacing w:val="2"/>
        </w:rPr>
        <w:t xml:space="preserve"> </w:t>
      </w:r>
      <w:r>
        <w:t>балла. Всего</w:t>
      </w:r>
      <w:r>
        <w:rPr>
          <w:spacing w:val="-6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задание-10</w:t>
      </w:r>
      <w:r>
        <w:rPr>
          <w:spacing w:val="-2"/>
        </w:rPr>
        <w:t xml:space="preserve"> баллов.</w:t>
      </w:r>
    </w:p>
    <w:p w14:paraId="5F89AF3F">
      <w:pPr>
        <w:tabs>
          <w:tab w:val="left" w:pos="9672"/>
        </w:tabs>
        <w:spacing w:before="162"/>
        <w:ind w:left="16" w:right="0" w:firstLine="0"/>
        <w:jc w:val="center"/>
        <w:rPr>
          <w:sz w:val="28"/>
        </w:rPr>
      </w:pPr>
      <w:r>
        <w:rPr>
          <w:spacing w:val="-5"/>
          <w:sz w:val="28"/>
        </w:rPr>
        <w:t>1.</w:t>
      </w:r>
      <w:r>
        <w:rPr>
          <w:sz w:val="28"/>
          <w:u w:val="single"/>
        </w:rPr>
        <w:tab/>
      </w:r>
    </w:p>
    <w:p w14:paraId="3D5F016D">
      <w:pPr>
        <w:pStyle w:val="4"/>
        <w:spacing w:before="220"/>
        <w:rPr>
          <w:b w:val="0"/>
          <w:sz w:val="20"/>
        </w:rPr>
      </w:pP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920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300990</wp:posOffset>
                </wp:positionV>
                <wp:extent cx="6045200" cy="1270"/>
                <wp:effectExtent l="0" t="0" r="0" b="0"/>
                <wp:wrapTopAndBottom/>
                <wp:docPr id="99" name="Graphic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9" o:spid="_x0000_s1026" o:spt="100" style="position:absolute;left:0pt;margin-left:85pt;margin-top:23.7pt;height:0.1pt;width:476pt;mso-position-horizontal-relative:page;mso-wrap-distance-bottom:0pt;mso-wrap-distance-top:0pt;z-index:-251617280;mso-width-relative:page;mso-height-relative:page;" filled="f" stroked="t" coordsize="6045200,1" o:gfxdata="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P8/v/YAAAACgEAAA8AAAAAAAAA&#10;AQAgAAAAIgAAAGRycy9kb3ducmV2LnhtbFBLAQIUABQAAAAIAIdO4kAIUSKuEQIAAHwEAAAOAAAA&#10;AAAAAAEAIAAAACcBAABkcnMvZTJvRG9jLnhtbFBLBQYAAAAABgAGAFkBAACqBQAAAAA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70BA7E50">
      <w:pPr>
        <w:spacing w:before="162"/>
        <w:ind w:left="0" w:right="190" w:firstLine="0"/>
        <w:jc w:val="right"/>
        <w:rPr>
          <w:sz w:val="28"/>
        </w:rPr>
      </w:pPr>
      <w:r>
        <w:rPr>
          <w:spacing w:val="-10"/>
          <w:sz w:val="28"/>
        </w:rPr>
        <w:t>.</w:t>
      </w:r>
    </w:p>
    <w:p w14:paraId="26A92B1C">
      <w:pPr>
        <w:pStyle w:val="4"/>
        <w:spacing w:before="0" w:line="20" w:lineRule="exact"/>
        <w:ind w:left="141"/>
        <w:rPr>
          <w:b w:val="0"/>
          <w:sz w:val="2"/>
        </w:rPr>
      </w:pPr>
      <w:r>
        <w:rPr>
          <w:b w:val="0"/>
          <w:sz w:val="2"/>
        </w:rPr>
        <mc:AlternateContent>
          <mc:Choice Requires="wpg">
            <w:drawing>
              <wp:inline distT="0" distB="0" distL="0" distR="0">
                <wp:extent cx="6045200" cy="7620"/>
                <wp:effectExtent l="9525" t="0" r="3175" b="1905"/>
                <wp:docPr id="100" name="Group 1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5200" cy="7620"/>
                          <a:chOff x="0" y="0"/>
                          <a:chExt cx="6045200" cy="7620"/>
                        </a:xfrm>
                      </wpg:grpSpPr>
                      <wps:wsp>
                        <wps:cNvPr id="101" name="Graphic 101"/>
                        <wps:cNvSpPr/>
                        <wps:spPr>
                          <a:xfrm>
                            <a:off x="0" y="3608"/>
                            <a:ext cx="6045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45200">
                                <a:moveTo>
                                  <a:pt x="0" y="0"/>
                                </a:moveTo>
                                <a:lnTo>
                                  <a:pt x="6045200" y="0"/>
                                </a:lnTo>
                              </a:path>
                            </a:pathLst>
                          </a:custGeom>
                          <a:ln w="721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00" o:spid="_x0000_s1026" o:spt="203" style="height:0.6pt;width:476pt;" coordsize="6045200,7620" o:gfxdata="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6QHB4NMAAAADAQAADwAAAAAAAAABACAAAAAiAAAAZHJzL2Rvd25yZXYueG1sUEsBAhQAFAAAAAgA&#10;h07iQOykkcpjAgAArwUAAA4AAAAAAAAAAQAgAAAAIgEAAGRycy9lMm9Eb2MueG1sUEsFBgAAAAAG&#10;AAYAWQEAAPcFAAAAAA==&#10;">
                <o:lock v:ext="edit" aspectratio="f"/>
                <v:shape id="Graphic 101" o:spid="_x0000_s1026" o:spt="100" style="position:absolute;left:0;top:3608;height:1270;width:6045200;" filled="f" stroked="t" coordsize="6045200,1" o:gfxdata="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3pOrvQAA&#10;ANwAAAAPAAAAAAAAAAEAIAAAACIAAABkcnMvZG93bnJldi54bWxQSwECFAAUAAAACACHTuJAMy8F&#10;njsAAAA5AAAAEAAAAAAAAAABACAAAAAMAQAAZHJzL3NoYXBleG1sLnhtbFBLBQYAAAAABgAGAFsB&#10;AAC2AwAAAAA=&#10;" path="m0,0l6045200,0e">
                  <v:fill on="f" focussize="0,0"/>
                  <v:stroke weight="0.568267716535433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27B83897">
      <w:pPr>
        <w:tabs>
          <w:tab w:val="left" w:pos="9656"/>
        </w:tabs>
        <w:spacing w:before="142"/>
        <w:ind w:left="0" w:right="123" w:firstLine="0"/>
        <w:jc w:val="right"/>
        <w:rPr>
          <w:sz w:val="28"/>
        </w:rPr>
      </w:pPr>
      <w:r>
        <w:rPr>
          <w:spacing w:val="-5"/>
          <w:sz w:val="28"/>
        </w:rPr>
        <w:t>2.</w:t>
      </w:r>
      <w:r>
        <w:rPr>
          <w:sz w:val="28"/>
          <w:u w:val="single"/>
        </w:rPr>
        <w:tab/>
      </w:r>
    </w:p>
    <w:p w14:paraId="651D55B1">
      <w:pPr>
        <w:pStyle w:val="4"/>
        <w:rPr>
          <w:b w:val="0"/>
          <w:sz w:val="20"/>
        </w:rPr>
      </w:pP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70022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303530</wp:posOffset>
                </wp:positionV>
                <wp:extent cx="6045200" cy="1270"/>
                <wp:effectExtent l="0" t="0" r="0" b="0"/>
                <wp:wrapTopAndBottom/>
                <wp:docPr id="102" name="Graphic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52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02" o:spid="_x0000_s1026" o:spt="100" style="position:absolute;left:0pt;margin-left:85pt;margin-top:23.9pt;height:0.1pt;width:476pt;mso-position-horizontal-relative:page;mso-wrap-distance-bottom:0pt;mso-wrap-distance-top:0pt;z-index:-251616256;mso-width-relative:page;mso-height-relative:page;" filled="f" stroked="t" coordsize="6045200,1" o:gfxdata="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CB8SKzYAAAACgEAAA8AAAAAAAAA&#10;AQAgAAAAIgAAAGRycy9kb3ducmV2LnhtbFBLAQIUABQAAAAIAIdO4kAqk4sWEQIAAH4EAAAOAAAA&#10;AAAAAAEAIAAAACcBAABkcnMvZTJvRG9jLnhtbFBLBQYAAAAABgAGAFkBAACqBQAAAAA=&#10;" path="m0,0l60452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40FD6695">
      <w:pPr>
        <w:spacing w:before="158"/>
        <w:ind w:left="0" w:right="190" w:firstLine="0"/>
        <w:jc w:val="right"/>
        <w:rPr>
          <w:sz w:val="28"/>
        </w:rPr>
      </w:pPr>
      <w:r>
        <w:rPr>
          <w:spacing w:val="-10"/>
          <w:sz w:val="28"/>
        </w:rPr>
        <w:t>.</w:t>
      </w:r>
    </w:p>
    <w:p w14:paraId="14EE34D6">
      <w:pPr>
        <w:pStyle w:val="4"/>
        <w:spacing w:before="0" w:line="20" w:lineRule="exact"/>
        <w:ind w:left="141"/>
        <w:rPr>
          <w:b w:val="0"/>
          <w:sz w:val="2"/>
        </w:rPr>
      </w:pPr>
      <w:r>
        <w:rPr>
          <w:b w:val="0"/>
          <w:sz w:val="2"/>
        </w:rPr>
        <mc:AlternateContent>
          <mc:Choice Requires="wpg">
            <w:drawing>
              <wp:inline distT="0" distB="0" distL="0" distR="0">
                <wp:extent cx="6045200" cy="7620"/>
                <wp:effectExtent l="9525" t="0" r="3175" b="1905"/>
                <wp:docPr id="103" name="Group 1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5200" cy="7620"/>
                          <a:chOff x="0" y="0"/>
                          <a:chExt cx="6045200" cy="7620"/>
                        </a:xfrm>
                      </wpg:grpSpPr>
                      <wps:wsp>
                        <wps:cNvPr id="104" name="Graphic 104"/>
                        <wps:cNvSpPr/>
                        <wps:spPr>
                          <a:xfrm>
                            <a:off x="0" y="3608"/>
                            <a:ext cx="6045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45200">
                                <a:moveTo>
                                  <a:pt x="0" y="0"/>
                                </a:moveTo>
                                <a:lnTo>
                                  <a:pt x="6045200" y="0"/>
                                </a:lnTo>
                              </a:path>
                            </a:pathLst>
                          </a:custGeom>
                          <a:ln w="721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03" o:spid="_x0000_s1026" o:spt="203" style="height:0.6pt;width:476pt;" coordsize="6045200,7620" o:gfxdata="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OkBweDTAAAAAwEAAA8AAAAAAAAAAQAgAAAAIgAAAGRycy9kb3ducmV2LnhtbFBLAQIUABQAAAAI&#10;AIdO4kB8z9jdZAIAAK8FAAAOAAAAAAAAAAEAIAAAACIBAABkcnMvZTJvRG9jLnhtbFBLBQYAAAAA&#10;BgAGAFkBAAD4BQAAAAA=&#10;">
                <o:lock v:ext="edit" aspectratio="f"/>
                <v:shape id="Graphic 104" o:spid="_x0000_s1026" o:spt="100" style="position:absolute;left:0;top:3608;height:1270;width:6045200;" filled="f" stroked="t" coordsize="6045200,1" o:gfxdata="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akwM74A&#10;AADcAAAADwAAAAAAAAABACAAAAAiAAAAZHJzL2Rvd25yZXYueG1sUEsBAhQAFAAAAAgAh07iQDMv&#10;BZ47AAAAOQAAABAAAAAAAAAAAQAgAAAADQEAAGRycy9zaGFwZXhtbC54bWxQSwUGAAAAAAYABgBb&#10;AQAAtwMAAAAA&#10;" path="m0,0l6045200,0e">
                  <v:fill on="f" focussize="0,0"/>
                  <v:stroke weight="0.568267716535433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211F8F1B">
      <w:pPr>
        <w:pStyle w:val="4"/>
        <w:spacing w:before="304"/>
        <w:rPr>
          <w:b w:val="0"/>
        </w:rPr>
      </w:pPr>
    </w:p>
    <w:p w14:paraId="10F96802">
      <w:pPr>
        <w:pStyle w:val="6"/>
        <w:numPr>
          <w:ilvl w:val="0"/>
          <w:numId w:val="6"/>
        </w:numPr>
        <w:tabs>
          <w:tab w:val="left" w:pos="824"/>
        </w:tabs>
        <w:spacing w:before="0" w:after="0" w:line="240" w:lineRule="auto"/>
        <w:ind w:left="824" w:right="0" w:hanging="283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установление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последовательности.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задание-5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баллов.</w:t>
      </w:r>
    </w:p>
    <w:p w14:paraId="2712D4C5">
      <w:pPr>
        <w:tabs>
          <w:tab w:val="left" w:pos="9524"/>
        </w:tabs>
        <w:spacing w:before="162"/>
        <w:ind w:left="141" w:right="0" w:firstLine="0"/>
        <w:jc w:val="left"/>
        <w:rPr>
          <w:sz w:val="28"/>
        </w:rPr>
      </w:pPr>
      <w:r>
        <w:rPr>
          <w:spacing w:val="-2"/>
          <w:sz w:val="28"/>
        </w:rPr>
        <w:t>Ответ</w:t>
      </w: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6BFE78A8">
      <w:pPr>
        <w:pStyle w:val="4"/>
        <w:spacing w:before="0"/>
        <w:rPr>
          <w:b w:val="0"/>
        </w:rPr>
      </w:pPr>
    </w:p>
    <w:p w14:paraId="614E10EB">
      <w:pPr>
        <w:pStyle w:val="4"/>
        <w:spacing w:before="0"/>
        <w:rPr>
          <w:b w:val="0"/>
        </w:rPr>
      </w:pPr>
    </w:p>
    <w:p w14:paraId="247CA3D5">
      <w:pPr>
        <w:pStyle w:val="4"/>
        <w:spacing w:before="0"/>
        <w:rPr>
          <w:b w:val="0"/>
        </w:rPr>
      </w:pPr>
    </w:p>
    <w:p w14:paraId="5D4D98F4">
      <w:pPr>
        <w:pStyle w:val="4"/>
        <w:spacing w:before="0"/>
        <w:rPr>
          <w:b w:val="0"/>
        </w:rPr>
      </w:pPr>
    </w:p>
    <w:p w14:paraId="0816D21B">
      <w:pPr>
        <w:pStyle w:val="4"/>
        <w:spacing w:before="317"/>
        <w:rPr>
          <w:b w:val="0"/>
        </w:rPr>
      </w:pPr>
    </w:p>
    <w:p w14:paraId="464323D0">
      <w:pPr>
        <w:pStyle w:val="4"/>
        <w:tabs>
          <w:tab w:val="left" w:pos="5393"/>
        </w:tabs>
        <w:spacing w:before="0"/>
        <w:ind w:left="994"/>
        <w:rPr>
          <w:b w:val="0"/>
        </w:rPr>
      </w:pPr>
      <w:r>
        <w:t>Итоговый</w:t>
      </w:r>
      <w:r>
        <w:rPr>
          <w:spacing w:val="-5"/>
        </w:rPr>
        <w:t xml:space="preserve"> </w:t>
      </w:r>
      <w:r>
        <w:rPr>
          <w:spacing w:val="-4"/>
        </w:rPr>
        <w:t>балл</w:t>
      </w:r>
      <w:r>
        <w:rPr>
          <w:b w:val="0"/>
          <w:u w:val="single"/>
        </w:rPr>
        <w:tab/>
      </w:r>
    </w:p>
    <w:p w14:paraId="6346513A">
      <w:pPr>
        <w:pStyle w:val="4"/>
        <w:spacing w:before="0"/>
        <w:rPr>
          <w:b w:val="0"/>
        </w:rPr>
      </w:pPr>
    </w:p>
    <w:p w14:paraId="7B590940">
      <w:pPr>
        <w:pStyle w:val="4"/>
        <w:tabs>
          <w:tab w:val="left" w:pos="7426"/>
        </w:tabs>
        <w:spacing w:before="0"/>
        <w:ind w:left="994"/>
        <w:rPr>
          <w:b w:val="0"/>
        </w:rPr>
      </w:pPr>
      <w:r>
        <w:t>Подписи и Ф.И.О. членов жюри</w:t>
      </w:r>
      <w:r>
        <w:rPr>
          <w:spacing w:val="-2"/>
        </w:rPr>
        <w:t xml:space="preserve"> </w:t>
      </w:r>
      <w:r>
        <w:rPr>
          <w:b w:val="0"/>
          <w:u w:val="single"/>
        </w:rPr>
        <w:tab/>
      </w:r>
    </w:p>
    <w:p w14:paraId="744E6387">
      <w:pPr>
        <w:pStyle w:val="4"/>
        <w:spacing w:before="61"/>
        <w:rPr>
          <w:b w:val="0"/>
          <w:sz w:val="20"/>
        </w:rPr>
      </w:pP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701248" behindDoc="1" locked="0" layoutInCell="1" allowOverlap="1">
                <wp:simplePos x="0" y="0"/>
                <wp:positionH relativeFrom="page">
                  <wp:posOffset>1621155</wp:posOffset>
                </wp:positionH>
                <wp:positionV relativeFrom="paragraph">
                  <wp:posOffset>200025</wp:posOffset>
                </wp:positionV>
                <wp:extent cx="1244600" cy="1270"/>
                <wp:effectExtent l="0" t="0" r="0" b="0"/>
                <wp:wrapTopAndBottom/>
                <wp:docPr id="105" name="Graphic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4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44600">
                              <a:moveTo>
                                <a:pt x="0" y="0"/>
                              </a:moveTo>
                              <a:lnTo>
                                <a:pt x="12446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05" o:spid="_x0000_s1026" o:spt="100" style="position:absolute;left:0pt;margin-left:127.65pt;margin-top:15.75pt;height:0.1pt;width:98pt;mso-position-horizontal-relative:page;mso-wrap-distance-bottom:0pt;mso-wrap-distance-top:0pt;z-index:-251615232;mso-width-relative:page;mso-height-relative:page;" filled="f" stroked="t" coordsize="1244600,1" o:gfxdata="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B3J1ldcAAAAJAQAADwAAAAAAAAAB&#10;ACAAAAAiAAAAZHJzL2Rvd25yZXYueG1sUEsBAhQAFAAAAAgAh07iQHsZP+0RAgAAfwQAAA4AAAAA&#10;AAAAAQAgAAAAJgEAAGRycy9lMm9Eb2MueG1sUEsFBgAAAAAGAAYAWQEAAKkFAAAAAA==&#10;" path="m0,0l12446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1E85B645">
      <w:pPr>
        <w:pStyle w:val="4"/>
        <w:spacing w:before="0"/>
        <w:rPr>
          <w:b w:val="0"/>
          <w:sz w:val="20"/>
        </w:rPr>
      </w:pPr>
    </w:p>
    <w:p w14:paraId="459F1ED6">
      <w:pPr>
        <w:pStyle w:val="4"/>
        <w:spacing w:before="151"/>
        <w:rPr>
          <w:b w:val="0"/>
          <w:sz w:val="20"/>
        </w:rPr>
      </w:pP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702272" behindDoc="1" locked="0" layoutInCell="1" allowOverlap="1">
                <wp:simplePos x="0" y="0"/>
                <wp:positionH relativeFrom="page">
                  <wp:posOffset>4112895</wp:posOffset>
                </wp:positionH>
                <wp:positionV relativeFrom="paragraph">
                  <wp:posOffset>257175</wp:posOffset>
                </wp:positionV>
                <wp:extent cx="1420495" cy="1270"/>
                <wp:effectExtent l="0" t="0" r="0" b="0"/>
                <wp:wrapTopAndBottom/>
                <wp:docPr id="106" name="Graphic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04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20495">
                              <a:moveTo>
                                <a:pt x="0" y="0"/>
                              </a:moveTo>
                              <a:lnTo>
                                <a:pt x="141991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06" o:spid="_x0000_s1026" o:spt="100" style="position:absolute;left:0pt;margin-left:323.85pt;margin-top:20.25pt;height:0.1pt;width:111.85pt;mso-position-horizontal-relative:page;mso-wrap-distance-bottom:0pt;mso-wrap-distance-top:0pt;z-index:-251614208;mso-width-relative:page;mso-height-relative:page;" filled="f" stroked="t" coordsize="1420495,1" o:gfxdata="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GFaK2HYAAAACQEAAA8A&#10;AAAAAAAAAQAgAAAAIgAAAGRycy9kb3ducmV2LnhtbFBLAQIUABQAAAAIAIdO4kAKuomeFwIAAH8E&#10;AAAOAAAAAAAAAAEAIAAAACcBAABkcnMvZTJvRG9jLnhtbFBLBQYAAAAABgAGAFkBAACwBQAAAAA=&#10;" path="m0,0l141991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702272" behindDoc="1" locked="0" layoutInCell="1" allowOverlap="1">
                <wp:simplePos x="0" y="0"/>
                <wp:positionH relativeFrom="page">
                  <wp:posOffset>1621155</wp:posOffset>
                </wp:positionH>
                <wp:positionV relativeFrom="paragraph">
                  <wp:posOffset>460375</wp:posOffset>
                </wp:positionV>
                <wp:extent cx="1244600" cy="1270"/>
                <wp:effectExtent l="0" t="0" r="0" b="0"/>
                <wp:wrapTopAndBottom/>
                <wp:docPr id="107" name="Graphic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4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44600">
                              <a:moveTo>
                                <a:pt x="0" y="0"/>
                              </a:moveTo>
                              <a:lnTo>
                                <a:pt x="12446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07" o:spid="_x0000_s1026" o:spt="100" style="position:absolute;left:0pt;margin-left:127.65pt;margin-top:36.25pt;height:0.1pt;width:98pt;mso-position-horizontal-relative:page;mso-wrap-distance-bottom:0pt;mso-wrap-distance-top:0pt;z-index:-251614208;mso-width-relative:page;mso-height-relative:page;" filled="f" stroked="t" coordsize="1244600,1" o:gfxdata="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Xfn0KdcAAAAJAQAADwAAAAAAAAAB&#10;ACAAAAAiAAAAZHJzL2Rvd25yZXYueG1sUEsBAhQAFAAAAAgAh07iQPELXPQRAgAAfwQAAA4AAAAA&#10;AAAAAQAgAAAAJgEAAGRycy9lMm9Eb2MueG1sUEsFBgAAAAAGAAYAWQEAAKkFAAAAAA==&#10;" path="m0,0l12446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4C470D52">
      <w:pPr>
        <w:pStyle w:val="4"/>
        <w:spacing w:before="57"/>
        <w:rPr>
          <w:b w:val="0"/>
          <w:sz w:val="20"/>
        </w:rPr>
      </w:pPr>
    </w:p>
    <w:sectPr>
      <w:pgSz w:w="11910" w:h="16840"/>
      <w:pgMar w:top="1540" w:right="425" w:bottom="280" w:left="1559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2"/>
      <w:numFmt w:val="decimal"/>
      <w:lvlText w:val="%1."/>
      <w:lvlJc w:val="left"/>
      <w:pPr>
        <w:ind w:left="141" w:hanging="464"/>
        <w:jc w:val="left"/>
      </w:pPr>
      <w:rPr>
        <w:rFonts w:hint="default"/>
        <w:spacing w:val="0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18" w:hanging="46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96" w:hanging="46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75" w:hanging="46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53" w:hanging="46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32" w:hanging="46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10" w:hanging="46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988" w:hanging="46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967" w:hanging="464"/>
      </w:pPr>
      <w:rPr>
        <w:rFonts w:hint="default"/>
        <w:lang w:val="ru-RU" w:eastAsia="en-US" w:bidi="ar-SA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141" w:hanging="332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18" w:hanging="33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96" w:hanging="33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75" w:hanging="33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53" w:hanging="33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32" w:hanging="33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10" w:hanging="33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988" w:hanging="33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967" w:hanging="332"/>
      </w:pPr>
      <w:rPr>
        <w:rFonts w:hint="default"/>
        <w:lang w:val="ru-RU" w:eastAsia="en-US" w:bidi="ar-SA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850" w:hanging="709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66" w:hanging="709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72" w:hanging="709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79" w:hanging="709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85" w:hanging="709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92" w:hanging="709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98" w:hanging="709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204" w:hanging="709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11" w:hanging="709"/>
      </w:pPr>
      <w:rPr>
        <w:rFonts w:hint="default"/>
        <w:lang w:val="ru-RU" w:eastAsia="en-US" w:bidi="ar-SA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"/>
      <w:lvlJc w:val="left"/>
      <w:pPr>
        <w:ind w:left="846" w:hanging="636"/>
        <w:jc w:val="left"/>
      </w:pPr>
      <w:rPr>
        <w:rFonts w:hint="default"/>
        <w:lang w:val="ru-RU" w:eastAsia="en-US" w:bidi="ar-SA"/>
      </w:rPr>
    </w:lvl>
    <w:lvl w:ilvl="1" w:tentative="0">
      <w:start w:val="1"/>
      <w:numFmt w:val="decimal"/>
      <w:lvlText w:val="%1.%2"/>
      <w:lvlJc w:val="left"/>
      <w:pPr>
        <w:ind w:left="846" w:hanging="636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2"/>
      <w:numFmt w:val="decimal"/>
      <w:lvlText w:val="%3."/>
      <w:lvlJc w:val="left"/>
      <w:pPr>
        <w:ind w:left="2605" w:hanging="284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3" w:tentative="0">
      <w:start w:val="1"/>
      <w:numFmt w:val="decimal"/>
      <w:lvlText w:val="%3.%4."/>
      <w:lvlJc w:val="left"/>
      <w:pPr>
        <w:ind w:left="141" w:hanging="60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31" w:hanging="60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46" w:hanging="60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62" w:hanging="60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77" w:hanging="60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93" w:hanging="600"/>
      </w:pPr>
      <w:rPr>
        <w:rFonts w:hint="default"/>
        <w:lang w:val="ru-RU" w:eastAsia="en-US" w:bidi="ar-SA"/>
      </w:rPr>
    </w:lvl>
  </w:abstractNum>
  <w:abstractNum w:abstractNumId="4">
    <w:nsid w:val="03D62ECE"/>
    <w:multiLevelType w:val="multilevel"/>
    <w:tmpl w:val="03D62ECE"/>
    <w:lvl w:ilvl="0" w:tentative="0">
      <w:start w:val="1"/>
      <w:numFmt w:val="decimal"/>
      <w:lvlText w:val="%1."/>
      <w:lvlJc w:val="left"/>
      <w:pPr>
        <w:ind w:left="352" w:hanging="211"/>
        <w:jc w:val="right"/>
      </w:pPr>
      <w:rPr>
        <w:rFonts w:hint="default"/>
        <w:spacing w:val="0"/>
        <w:w w:val="99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16" w:hanging="21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72" w:hanging="21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29" w:hanging="21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85" w:hanging="21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42" w:hanging="21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98" w:hanging="21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54" w:hanging="21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11" w:hanging="211"/>
      </w:pPr>
      <w:rPr>
        <w:rFonts w:hint="default"/>
        <w:lang w:val="ru-RU" w:eastAsia="en-US" w:bidi="ar-SA"/>
      </w:rPr>
    </w:lvl>
  </w:abstractNum>
  <w:abstractNum w:abstractNumId="5">
    <w:nsid w:val="25B654F3"/>
    <w:multiLevelType w:val="multilevel"/>
    <w:tmpl w:val="25B654F3"/>
    <w:lvl w:ilvl="0" w:tentative="0">
      <w:start w:val="1"/>
      <w:numFmt w:val="decimal"/>
      <w:lvlText w:val="%1."/>
      <w:lvlJc w:val="left"/>
      <w:pPr>
        <w:ind w:left="353" w:hanging="21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8"/>
        <w:sz w:val="26"/>
        <w:szCs w:val="26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16" w:hanging="21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72" w:hanging="21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29" w:hanging="21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85" w:hanging="21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42" w:hanging="21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98" w:hanging="21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54" w:hanging="21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11" w:hanging="212"/>
      </w:pPr>
      <w:rPr>
        <w:rFonts w:hint="default"/>
        <w:lang w:val="ru-RU" w:eastAsia="en-US" w:bidi="ar-SA"/>
      </w:rPr>
    </w:lvl>
  </w:abstractNum>
  <w:abstractNum w:abstractNumId="6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353" w:hanging="21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8"/>
        <w:sz w:val="26"/>
        <w:szCs w:val="26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16" w:hanging="21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72" w:hanging="21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29" w:hanging="21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85" w:hanging="21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42" w:hanging="21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98" w:hanging="21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54" w:hanging="21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11" w:hanging="212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4D9572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spacing w:before="224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ind w:left="141" w:hanging="212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7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2025-09-15T06:50:00Z</dcterms:created>
  <dc:creator>RePack by Diakov</dc:creator>
  <cp:lastModifiedBy>User</cp:lastModifiedBy>
  <dcterms:modified xsi:type="dcterms:W3CDTF">2025-09-15T06:50:14Z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2024-10-18T00:00:00Z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LTSC</vt:lpwstr>
  </property>
  <property fmtid="{D5CDD505-2E9C-101B-9397-08002B2CF9AE}" pid="6" name="KSOProductBuildVer">
    <vt:lpwstr>1049-12.2.0.22549</vt:lpwstr>
  </property>
  <property fmtid="{D5CDD505-2E9C-101B-9397-08002B2CF9AE}" pid="7" name="ICV">
    <vt:lpwstr>4BE12CC05E494F0AA5657FB3F2E73D55_13</vt:lpwstr>
  </property>
</Properties>
</file>